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1E0234" w14:textId="77777777" w:rsidR="00AC6DC2" w:rsidRPr="00A66957" w:rsidRDefault="007435D6">
      <w:pPr>
        <w:autoSpaceDE w:val="0"/>
        <w:autoSpaceDN w:val="0"/>
        <w:spacing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bookmarkStart w:id="0" w:name="_GoBack"/>
      <w:bookmarkEnd w:id="0"/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ПОЯСНИТЕЛЬНАЯ ЗАПИСКА</w:t>
      </w:r>
    </w:p>
    <w:p w14:paraId="1B476972" w14:textId="397165E1" w:rsidR="00AC6DC2" w:rsidRPr="00A66957" w:rsidRDefault="007435D6">
      <w:pPr>
        <w:autoSpaceDE w:val="0"/>
        <w:autoSpaceDN w:val="0"/>
        <w:spacing w:before="346" w:after="0" w:line="278" w:lineRule="auto"/>
        <w:ind w:firstLine="18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Рабочая программа учебного предмета «Русский язык» для обучающихся 1 классов на уровне начального общего образования составлена на основе Требований к результатам освоения программы началь​ного общего образования Федерального государственного обра​зовательного стандарта начального общего образования (да​лее — ФГОС НОО), а также ориентирована на целевые приори​теты, сформулированные в Примерной программе воспитания.</w:t>
      </w:r>
    </w:p>
    <w:p w14:paraId="1DA50B44" w14:textId="77777777" w:rsidR="00AC6DC2" w:rsidRPr="00A66957" w:rsidRDefault="007435D6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ОБЩАЯ ХАРАКТЕРИСТИКА УЧЕБНОГО ПРЕДМЕТА "РУССКИЙ ЯЗЫК"</w:t>
      </w:r>
    </w:p>
    <w:p w14:paraId="5FADE2CD" w14:textId="77777777" w:rsidR="00AC6DC2" w:rsidRPr="00A66957" w:rsidRDefault="007435D6">
      <w:pPr>
        <w:autoSpaceDE w:val="0"/>
        <w:autoSpaceDN w:val="0"/>
        <w:spacing w:before="192" w:after="0" w:line="290" w:lineRule="auto"/>
        <w:ind w:firstLine="18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Русский язык является основой всего процесса обучения в на​чальной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значительным потенциа​лом в развитии функциональной грамотности младших школь​ников, особенно таких её компонентов, как языковая, комму​никативная, читательская, общекультурная и социальная гра​мотность.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различ​ных сферах и ситуациях общения способствуют успешной соци​ализации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фор​мировании самосознания и мировоззрения личности, является важнейшим средством хранения и передачи информации, куль​турных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адек​ватного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духовно​нрав​ственных ценностей, принятых в обществе правил и норм пове​дения,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результата​ми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личност​ных результатов —длительный процесс, разворачивающийся на протяжении изучения содержания предмета.</w:t>
      </w:r>
    </w:p>
    <w:p w14:paraId="2CE2CE08" w14:textId="77777777" w:rsidR="00AC6DC2" w:rsidRPr="00A66957" w:rsidRDefault="007435D6">
      <w:pPr>
        <w:autoSpaceDE w:val="0"/>
        <w:autoSpaceDN w:val="0"/>
        <w:spacing w:before="70" w:after="0" w:line="286" w:lineRule="auto"/>
        <w:ind w:firstLine="18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Центральной идеей конструирования содержания и планиру​емых результатов обучения является признание равной значимости работы по изучению системы языка и работы по совер​шенствованию речи младших школьников. Языковой материал призван сформировать первоначальные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представления о струк​туре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школь​ников направлено на решение практической задачи развития всех видов речевой деятельности, отработку навыков использо​вания усвоенных норм русского литературного языка, речевых норм и правил речевого этикета в процессе устного и письмен​ного общения. Ряд задач по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совершенствованию речевой дея​тельности решаются совместно с учебным предметом «Литературное чтение».</w:t>
      </w:r>
    </w:p>
    <w:p w14:paraId="1406D08A" w14:textId="77777777" w:rsidR="00AC6DC2" w:rsidRDefault="007435D6">
      <w:pPr>
        <w:autoSpaceDE w:val="0"/>
        <w:autoSpaceDN w:val="0"/>
        <w:spacing w:before="70" w:after="0" w:line="230" w:lineRule="auto"/>
        <w:ind w:left="180"/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Общее число часов, отведённых на изучение «Русского язы​ка», в 1 классе — 1</w:t>
      </w:r>
      <w:r w:rsidR="00D30948"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32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 ч. </w:t>
      </w:r>
    </w:p>
    <w:p w14:paraId="647B0A7C" w14:textId="77777777" w:rsidR="00FD3822" w:rsidRPr="00FD3822" w:rsidRDefault="007435D6" w:rsidP="00FD3822">
      <w:pPr>
        <w:autoSpaceDE w:val="0"/>
        <w:autoSpaceDN w:val="0"/>
        <w:spacing w:before="430" w:line="230" w:lineRule="auto"/>
        <w:ind w:left="180"/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lastRenderedPageBreak/>
        <w:t>ЦЕЛИ ИЗУЧЕНИЯ УЧЕБНОГО ПРЕДМЕТА "РУССКИЙ ЯЗЫК"</w:t>
      </w:r>
    </w:p>
    <w:p w14:paraId="5F4E1468" w14:textId="77777777" w:rsidR="00AC6DC2" w:rsidRPr="00A66957" w:rsidRDefault="007435D6">
      <w:pPr>
        <w:autoSpaceDE w:val="0"/>
        <w:autoSpaceDN w:val="0"/>
        <w:spacing w:after="0"/>
        <w:ind w:right="144" w:firstLine="18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дей​ствий на материале русского языка станут фундаментом обучения в основном звене школы, а также будут востребованы в жизни.</w:t>
      </w:r>
    </w:p>
    <w:p w14:paraId="5171C00F" w14:textId="77777777" w:rsidR="00AC6DC2" w:rsidRPr="00A66957" w:rsidRDefault="007435D6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Изучение русского языка в начальной школе направлено на достижение следующих целей:</w:t>
      </w:r>
    </w:p>
    <w:p w14:paraId="13E1D6F8" w14:textId="77777777" w:rsidR="00AC6DC2" w:rsidRPr="00A66957" w:rsidRDefault="007435D6">
      <w:pPr>
        <w:autoSpaceDE w:val="0"/>
        <w:autoSpaceDN w:val="0"/>
        <w:spacing w:before="178" w:after="0" w:line="281" w:lineRule="auto"/>
        <w:ind w:left="42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духов​но​</w:t>
      </w:r>
      <w:r w:rsidRPr="00A66957">
        <w:rPr>
          <w:rFonts w:ascii="Times New Roman" w:eastAsia="DejaVu Serif" w:hAnsi="Times New Roman" w:cs="Times New Roman"/>
          <w:color w:val="000000" w:themeColor="text1"/>
          <w:sz w:val="24"/>
          <w:lang w:val="ru-RU"/>
        </w:rPr>
        <w:t>‐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нравственных ценностей народа; понимание роли языка как основного средства общения; осознание значения русского язы​ка как государственного языка Российской Федерации; пони​</w:t>
      </w:r>
      <w:r w:rsidRPr="00A66957">
        <w:rPr>
          <w:rFonts w:ascii="Times New Roman" w:eastAsia="DejaVu Serif" w:hAnsi="Times New Roman" w:cs="Times New Roman"/>
          <w:color w:val="000000" w:themeColor="text1"/>
          <w:sz w:val="24"/>
          <w:lang w:val="ru-RU"/>
        </w:rPr>
        <w:t>‐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мание роли русского языка как языка межнационального об​щения; осознание правильной устной и письменной речи как показателя общей культуры человека;</w:t>
      </w:r>
    </w:p>
    <w:p w14:paraId="5A00A190" w14:textId="77777777" w:rsidR="00AC6DC2" w:rsidRPr="00A66957" w:rsidRDefault="007435D6">
      <w:pPr>
        <w:autoSpaceDE w:val="0"/>
        <w:autoSpaceDN w:val="0"/>
        <w:spacing w:before="192" w:after="0" w:line="271" w:lineRule="auto"/>
        <w:ind w:left="420" w:right="1152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овладение основными видами речевой деятельности на ос​нове первоначальных представлений о нормах современного русского литературного языка: аудированием, говорением, чте​нием, письмом;</w:t>
      </w:r>
    </w:p>
    <w:p w14:paraId="6542F75D" w14:textId="77777777" w:rsidR="00AC6DC2" w:rsidRPr="00A66957" w:rsidRDefault="007435D6">
      <w:pPr>
        <w:autoSpaceDE w:val="0"/>
        <w:autoSpaceDN w:val="0"/>
        <w:spacing w:before="190" w:after="0" w:line="281" w:lineRule="auto"/>
        <w:ind w:left="42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овладение первоначальными научными представлениями о системе русского языка: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фонетике, графике, лексике, морфе​мике, морфологии и синтаксисе; об основных единицах языка, их признаках и особенностях употребления в речи; использова​ние в речевой деятельности норм современного русского литера​турного языка (орфоэпических, лексических, грамматических, орфографических, пунктуационных) и речевого этикета;</w:t>
      </w:r>
    </w:p>
    <w:p w14:paraId="551893C2" w14:textId="77777777" w:rsidR="00AC6DC2" w:rsidRPr="00A66957" w:rsidRDefault="007435D6">
      <w:pPr>
        <w:autoSpaceDE w:val="0"/>
        <w:autoSpaceDN w:val="0"/>
        <w:spacing w:before="190" w:after="0" w:line="262" w:lineRule="auto"/>
        <w:ind w:left="420" w:right="1008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2AE965AD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310" w:right="742" w:bottom="1440" w:left="666" w:header="720" w:footer="720" w:gutter="0"/>
          <w:cols w:space="720" w:equalWidth="0">
            <w:col w:w="10492" w:space="0"/>
          </w:cols>
          <w:docGrid w:linePitch="360"/>
        </w:sectPr>
      </w:pPr>
    </w:p>
    <w:p w14:paraId="56EE5C69" w14:textId="77777777" w:rsidR="00AC6DC2" w:rsidRPr="00A66957" w:rsidRDefault="00AC6DC2">
      <w:pPr>
        <w:autoSpaceDE w:val="0"/>
        <w:autoSpaceDN w:val="0"/>
        <w:spacing w:after="78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14:paraId="115C1BB0" w14:textId="77777777" w:rsidR="00AC6DC2" w:rsidRPr="00A66957" w:rsidRDefault="007435D6">
      <w:pPr>
        <w:autoSpaceDE w:val="0"/>
        <w:autoSpaceDN w:val="0"/>
        <w:spacing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СОДЕРЖАНИЕ УЧЕБНОГО ПРЕДМЕТА </w:t>
      </w:r>
    </w:p>
    <w:p w14:paraId="159EE5DD" w14:textId="77777777" w:rsidR="00AC6DC2" w:rsidRPr="00A66957" w:rsidRDefault="007435D6">
      <w:pPr>
        <w:autoSpaceDE w:val="0"/>
        <w:autoSpaceDN w:val="0"/>
        <w:spacing w:before="346" w:after="0" w:line="230" w:lineRule="auto"/>
        <w:ind w:left="18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Обучение грамоте</w:t>
      </w:r>
    </w:p>
    <w:p w14:paraId="0BE5083C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90" w:after="0"/>
        <w:ind w:right="14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Развитие речи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Составление небольших рассказов повествовательного харак​тера по серии сюжетных картинок, материалам собственных игр, занятий, наблюдений. Понимание текста при его прослушивании и при самостоя​тельном чтении вслух.</w:t>
      </w:r>
    </w:p>
    <w:p w14:paraId="6C799B12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Слово и предложение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14:paraId="103EE100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92" w:after="0" w:line="286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Фонетика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Звуки речи. Единство звукового состава слова и его значения. Установление последовательности звуков в слове и  количе​ства звуков. Сопоставление слов, различающихся одним или несколькими звуками. Звуковой анализ слова, работа со звуко​выми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Количе​ство слогов в слове. Ударный слог.</w:t>
      </w:r>
    </w:p>
    <w:p w14:paraId="574A805C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81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Графика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твёр​дости — мягкости согласных звуков. Функции букв е, ё, ю, я. Мягкий знак как показатель мягкости предшествующего со​ гласного звука в конце слова. Последовательность букв в русском алфавите.</w:t>
      </w:r>
    </w:p>
    <w:p w14:paraId="602B2E93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83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Чтение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Слоговое чтение (ориентация на букву, обозначающую глас​ный звук).  Плавное слоговое чтение и чтение целыми словами со скоростью, соответствующей индивидуальному темпу. Чте​ние с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интонациями и паузами в соответствии со знаками препи​нания. Осознанное чтение слов,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слова​ми). Орфографическое чтение (проговаривание) как средство самоконтроля при письме под диктовку и при списывании.</w:t>
      </w:r>
    </w:p>
    <w:p w14:paraId="73A69F7B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Письмо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Ориентация на пространстве листа в тетради и на простран​стве классной доски. Гигиенические требования, которые необ​ходимо соблюдать во время письма.Начертание письменных прописных и строчных букв. Пись​мо букв, буквосочетаний, слогов, слов, предложений с соблюде​нием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гигиенических норм. Письмо разборчивым, аккуратным почерком. Письмо под диктовку слов и предложений, написа​ние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14:paraId="5A4128F8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81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Орфография и пунктуация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Правила правописания и их применение: раздельное написа​ние слов; обозначение гласных после шипящих в сочетаниях жи, ши (в положении под ударением), ча, ща, чу, щу; пропис​ная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14:paraId="10CD9288" w14:textId="77777777" w:rsidR="00AC6DC2" w:rsidRPr="00A66957" w:rsidRDefault="007435D6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СИСТЕМАТИЧЕСКИЙ КУРС</w:t>
      </w:r>
    </w:p>
    <w:p w14:paraId="397B161E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298" w:right="650" w:bottom="31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420C44E8" w14:textId="77777777" w:rsidR="00AC6DC2" w:rsidRPr="00A66957" w:rsidRDefault="00AC6DC2">
      <w:pPr>
        <w:autoSpaceDE w:val="0"/>
        <w:autoSpaceDN w:val="0"/>
        <w:spacing w:after="72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14:paraId="6BBC411C" w14:textId="77777777" w:rsidR="00AC6DC2" w:rsidRPr="00A66957" w:rsidRDefault="007435D6">
      <w:pPr>
        <w:autoSpaceDE w:val="0"/>
        <w:autoSpaceDN w:val="0"/>
        <w:spacing w:after="0" w:line="262" w:lineRule="auto"/>
        <w:ind w:left="180" w:right="2016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Общие сведения о языке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Язык как основное средство человеческого общения.  Цели и ситуации общения.</w:t>
      </w:r>
    </w:p>
    <w:p w14:paraId="301ABE4B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81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Фонетика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Звуки речи. Гласные и согласные звуки, их различение. Уда​рение в слове. Гласные ударные и безударные. Твёрдые и мяг​кие согласные звуки, их различение. Звонкие и глухие соглас​ные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14:paraId="0D03051D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86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Графика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 Установление соотношения звукового и буквенного состава слова в словах типа стол, конь. Небуквенные графические средства: пробел между словами, знак переноса. Русский алфавит: правильное название букв, их последова​тельность. Использование алфавита для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упорядочения списка слов.</w:t>
      </w:r>
    </w:p>
    <w:p w14:paraId="47E7D00C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90" w:after="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Орфоэпия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Произношение звуков и сочетаний звуков, ударение в словах в соответствии с нормами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современного русского литературного языка (на ограниченном перечне слов, отрабатываемом в учеб​</w:t>
      </w:r>
      <w:r w:rsidRPr="00A66957">
        <w:rPr>
          <w:rFonts w:ascii="Times New Roman" w:eastAsia="DejaVu Serif" w:hAnsi="Times New Roman" w:cs="Times New Roman"/>
          <w:color w:val="000000" w:themeColor="text1"/>
          <w:sz w:val="24"/>
          <w:lang w:val="ru-RU"/>
        </w:rPr>
        <w:t>‐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нике).</w:t>
      </w:r>
    </w:p>
    <w:p w14:paraId="23254423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71" w:lineRule="auto"/>
        <w:ind w:right="86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Лексика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14:paraId="67B3BC24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71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Синтаксис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Предложение как единица языка (ознакомление). Слово, предложение (наблюдение над сходством и различи​ем). Установление связи слов в предложении при помощи смыс​ловых вопросов.</w:t>
      </w:r>
    </w:p>
    <w:p w14:paraId="7545B194" w14:textId="77777777" w:rsidR="00AC6DC2" w:rsidRPr="00A66957" w:rsidRDefault="007435D6">
      <w:pPr>
        <w:autoSpaceDE w:val="0"/>
        <w:autoSpaceDN w:val="0"/>
        <w:spacing w:before="70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Восстановление деформированных предложений. Составле​ние предложений из набора форм слов.</w:t>
      </w:r>
    </w:p>
    <w:p w14:paraId="0DBA6850" w14:textId="77777777" w:rsidR="00AC6DC2" w:rsidRPr="00A66957" w:rsidRDefault="007435D6">
      <w:pPr>
        <w:autoSpaceDE w:val="0"/>
        <w:autoSpaceDN w:val="0"/>
        <w:spacing w:before="190" w:after="0" w:line="262" w:lineRule="auto"/>
        <w:ind w:left="180" w:right="6048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Орфография и пунктуация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Правила правописания и их применение:</w:t>
      </w:r>
    </w:p>
    <w:p w14:paraId="43408E1E" w14:textId="77777777" w:rsidR="00AC6DC2" w:rsidRPr="00A66957" w:rsidRDefault="007435D6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раздельное написание слов в предложении;</w:t>
      </w:r>
    </w:p>
    <w:p w14:paraId="1E98F290" w14:textId="77777777" w:rsidR="00AC6DC2" w:rsidRPr="00A66957" w:rsidRDefault="007435D6">
      <w:pPr>
        <w:autoSpaceDE w:val="0"/>
        <w:autoSpaceDN w:val="0"/>
        <w:spacing w:before="192" w:after="0" w:line="262" w:lineRule="auto"/>
        <w:ind w:left="42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прописная буква в начале предложения и в именах собствен​ных: в именах и фамилиях людей, кличках животных;</w:t>
      </w:r>
    </w:p>
    <w:p w14:paraId="6C9E33BC" w14:textId="77777777" w:rsidR="00AC6DC2" w:rsidRPr="00A66957" w:rsidRDefault="007435D6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перенос слов (без учёта морфемного членения слова);</w:t>
      </w:r>
    </w:p>
    <w:p w14:paraId="0C33A0B2" w14:textId="77777777" w:rsidR="00AC6DC2" w:rsidRPr="00A66957" w:rsidRDefault="007435D6">
      <w:pPr>
        <w:autoSpaceDE w:val="0"/>
        <w:autoSpaceDN w:val="0"/>
        <w:spacing w:before="190" w:after="0" w:line="230" w:lineRule="auto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гласные после шипящих в сочетаниях жи, ши (в положении под ударением), ча, ща, чу, щу;</w:t>
      </w:r>
    </w:p>
    <w:p w14:paraId="33A887A2" w14:textId="77777777" w:rsidR="00AC6DC2" w:rsidRPr="00A66957" w:rsidRDefault="007435D6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сочетания чк, чн;</w:t>
      </w:r>
    </w:p>
    <w:p w14:paraId="636829D1" w14:textId="77777777" w:rsidR="00AC6DC2" w:rsidRPr="00A66957" w:rsidRDefault="007435D6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слова с непроверяемыми гласными и согласными (перечень слов в орфографическом словаре учебника);</w:t>
      </w:r>
    </w:p>
    <w:p w14:paraId="2E191A35" w14:textId="77777777" w:rsidR="00AC6DC2" w:rsidRPr="00A66957" w:rsidRDefault="007435D6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знаки препинания в конце предложения: точка, вопроситель​ный и восклицательный знаки. Алгоритм списывания текста.</w:t>
      </w:r>
    </w:p>
    <w:p w14:paraId="140F3095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78" w:after="0" w:line="271" w:lineRule="auto"/>
        <w:ind w:right="576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Развитие речи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Речь как основная форма общения между людьми. Текст как единица речи (ознакомление). Ситуация общения: цель общения, с кем и где происходит об​щение. Ситуации устного общения</w:t>
      </w:r>
    </w:p>
    <w:p w14:paraId="25C788FD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292" w:right="676" w:bottom="444" w:left="666" w:header="720" w:footer="720" w:gutter="0"/>
          <w:cols w:space="720" w:equalWidth="0">
            <w:col w:w="10558" w:space="0"/>
          </w:cols>
          <w:docGrid w:linePitch="360"/>
        </w:sectPr>
      </w:pPr>
    </w:p>
    <w:p w14:paraId="72DF28F9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14:paraId="7633DB34" w14:textId="77777777" w:rsidR="00AC6DC2" w:rsidRPr="00A66957" w:rsidRDefault="007435D6">
      <w:pPr>
        <w:autoSpaceDE w:val="0"/>
        <w:autoSpaceDN w:val="0"/>
        <w:spacing w:after="0" w:line="271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(чтение диалогов по ролям, просмотр видеоматериалов, прослушивание аудиозаписи). Нормы речевого этикета в ситуациях учебного и бытового об​щения (приветствие, прощание, извинение, благодарность, об​ращение с просьбой).</w:t>
      </w:r>
    </w:p>
    <w:p w14:paraId="3E6D58BF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286" w:right="1238" w:bottom="1440" w:left="666" w:header="720" w:footer="720" w:gutter="0"/>
          <w:cols w:space="720" w:equalWidth="0">
            <w:col w:w="9996" w:space="0"/>
          </w:cols>
          <w:docGrid w:linePitch="360"/>
        </w:sectPr>
      </w:pPr>
    </w:p>
    <w:p w14:paraId="03F25ECC" w14:textId="77777777" w:rsidR="00AC6DC2" w:rsidRPr="00A66957" w:rsidRDefault="00AC6DC2">
      <w:pPr>
        <w:autoSpaceDE w:val="0"/>
        <w:autoSpaceDN w:val="0"/>
        <w:spacing w:after="78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14:paraId="042B6F8F" w14:textId="77777777" w:rsidR="00AC6DC2" w:rsidRPr="00A66957" w:rsidRDefault="007435D6">
      <w:pPr>
        <w:autoSpaceDE w:val="0"/>
        <w:autoSpaceDN w:val="0"/>
        <w:spacing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ПЛАНИРУЕМЫЕ ОБРАЗОВАТЕЛЬНЫЕ РЕЗУЛЬТАТЫ</w:t>
      </w:r>
    </w:p>
    <w:p w14:paraId="11638450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346" w:after="0" w:line="262" w:lineRule="auto"/>
        <w:ind w:right="86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Изучение русского языка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31D7AFDB" w14:textId="77777777" w:rsidR="00AC6DC2" w:rsidRPr="00A66957" w:rsidRDefault="007435D6">
      <w:pPr>
        <w:autoSpaceDE w:val="0"/>
        <w:autoSpaceDN w:val="0"/>
        <w:spacing w:before="382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ЛИЧНОСТНЫЕ РЕЗУЛЬТАТЫ</w:t>
      </w:r>
    </w:p>
    <w:p w14:paraId="3A822047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66" w:after="0" w:line="29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гражданско-патриотического воспитания: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осознание своей этнокультурной и российской граждан​ской идентичности, понимание роли русского языка как государственного языка Российской Федерации и языка межнацио​нального общения народов России;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сопричастность к прошлому, настоящему и будущему сво​ей страны и родного края, в том числе через обсуждение ситуаций при работе с художественными произведениями;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уважение к своему и другим народам, формируемое в том числе на основе примеров из художественных произведений;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первоначальные представления о человеке как члене об​щества, о правах и ответственности, уважении и достоинстве человека, о нравственно​этических нормах поведения и прави​лах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межличностных отношений, в том числе отражённых в художественных произведениях;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духовно-нравственного воспитания: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признание индивидуальности каждого человека с опорой на собственный жизненный и читательский опыт;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проявление сопереживания, уважения и доброжелатель​ ности, в том числе с использованием адекватных языковых средств для выражения своего состояния и чувств;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неприятие любых форм поведения, направленных на причинение физического  и  морального вреда  другим  людям (в том числе связанного с использованием недопустимых средств языка);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эстетического воспитания: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стремление к самовыражению в разных видах художе​ственной деятельности, в том числе в искусстве слова; осозна​ние важности русского языка как средства общения и самовы​ражения;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бережное отношение к физическому и психическому здо​ровью, проявляющееся в выборе приемлемых способов речевого самовыражения и соблюдении норм речевого этикета и пра​вил общения;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трудового воспитания: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трудо​вой деятельности, интерес к различным профессиям, возника​ющий при обсуждении примеров из художественных произве​дений;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экологического воспитания:</w:t>
      </w:r>
    </w:p>
    <w:p w14:paraId="2D1D14B8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298" w:right="650" w:bottom="42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4FB090EA" w14:textId="77777777" w:rsidR="00AC6DC2" w:rsidRPr="00A66957" w:rsidRDefault="00AC6DC2">
      <w:pPr>
        <w:autoSpaceDE w:val="0"/>
        <w:autoSpaceDN w:val="0"/>
        <w:spacing w:after="78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14:paraId="43B43215" w14:textId="77777777" w:rsidR="00AC6DC2" w:rsidRPr="00A66957" w:rsidRDefault="007435D6">
      <w:pPr>
        <w:tabs>
          <w:tab w:val="left" w:pos="180"/>
        </w:tabs>
        <w:autoSpaceDE w:val="0"/>
        <w:autoSpaceDN w:val="0"/>
        <w:spacing w:after="0" w:line="286" w:lineRule="auto"/>
        <w:ind w:right="14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бережное отношение к природе, формируемое в процессе работы с текстами;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неприятие действий, приносящих ей вред;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ценности научного познания: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актив​ность и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самостоятельность в его познании.</w:t>
      </w:r>
    </w:p>
    <w:p w14:paraId="72F217A2" w14:textId="77777777" w:rsidR="00AC6DC2" w:rsidRPr="00A66957" w:rsidRDefault="007435D6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МЕТАПРЕДМЕТНЫЕ РЕЗУЛЬТАТЫ</w:t>
      </w:r>
    </w:p>
    <w:p w14:paraId="4C81910B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68" w:after="0" w:line="262" w:lineRule="auto"/>
        <w:ind w:right="86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познавательные 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универсальные учебные действия.</w:t>
      </w:r>
    </w:p>
    <w:p w14:paraId="21A6421E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70" w:after="0" w:line="288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i/>
          <w:color w:val="000000" w:themeColor="text1"/>
          <w:sz w:val="24"/>
          <w:lang w:val="ru-RU"/>
        </w:rPr>
        <w:t>Базовые логические действия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грамматиче​ский признак, лексическое значение и др.); устанавливать аналогии языковых единиц;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объединять объекты (языковые единицы) по определённо​му признаку;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находить в языковом материале закономерности и проти​воречия на основе предложенного учителем алгоритма наблюдения; анализировать алгоритм действий при работе с языко​выми единицами, самостоятельно выделять учебные операции при анализе языковых единиц;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выявлять недостаток информации для решения учебной и практической задачи на основе предложенного алгоритма, фор​мулировать запрос на дополнительную информацию;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устанавливать причинно​следственные связи в ситуациях наблюдения за языковым материалом, делать выводы.</w:t>
      </w:r>
    </w:p>
    <w:p w14:paraId="02433AB1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70" w:after="0" w:line="288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i/>
          <w:color w:val="000000" w:themeColor="text1"/>
          <w:sz w:val="24"/>
          <w:lang w:val="ru-RU"/>
        </w:rPr>
        <w:t>Базовые исследовательские действия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 помощью учителя формулировать цель, планировать из​менения языкового объекта, речевой ситуации;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сравнивать несколько вариантов выполнения задания, выбирать наиболее подходящий (на основе предложенных критериев);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проводить по предложенному плану несложное лингви​стическое мини-​исследование,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выполнять по предложенному плану проектное задание;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формулировать выводы и подкреплять их доказательства​ми на основе результатов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прогнозировать возможное развитие процессов, событий и их последствия в аналогичных или сходных ситуациях.</w:t>
      </w:r>
    </w:p>
    <w:p w14:paraId="682F37D8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i/>
          <w:color w:val="000000" w:themeColor="text1"/>
          <w:sz w:val="24"/>
          <w:lang w:val="ru-RU"/>
        </w:rPr>
        <w:t>Работа с информацией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выбирать источник получения информации: нужный словарь для получения запрашиваемой информации, для уточнения;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согласно заданному алгоритму находить представленную в явном виде информацию в предложенном источнике: в слова​рях, справочниках;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соблюдать с помощью взрослых (педагогических работни​ков, родителей, законных</w:t>
      </w:r>
    </w:p>
    <w:p w14:paraId="767E455D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298" w:right="660" w:bottom="452" w:left="666" w:header="720" w:footer="720" w:gutter="0"/>
          <w:cols w:space="720" w:equalWidth="0">
            <w:col w:w="10574" w:space="0"/>
          </w:cols>
          <w:docGrid w:linePitch="360"/>
        </w:sectPr>
      </w:pPr>
    </w:p>
    <w:p w14:paraId="65380734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14:paraId="31795100" w14:textId="77777777" w:rsidR="00AC6DC2" w:rsidRPr="00A66957" w:rsidRDefault="007435D6">
      <w:pPr>
        <w:tabs>
          <w:tab w:val="left" w:pos="180"/>
        </w:tabs>
        <w:autoSpaceDE w:val="0"/>
        <w:autoSpaceDN w:val="0"/>
        <w:spacing w:after="0" w:line="283" w:lineRule="auto"/>
        <w:ind w:right="72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анализировать и создавать текстовую, видео​, графиче​скую, звуковую информацию в соответствии с учебной зада​чей;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понимать лингвистическую информацию, зафиксирован​ную в виде таблиц, схем; самостоятельно создавать схемы, таблицы для представления лингвистической информации.</w:t>
      </w:r>
    </w:p>
    <w:p w14:paraId="16253130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88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К концу обучения в начальной школе у обучающегося форми​руются </w:t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коммуникативные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универсальные учебные действия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i/>
          <w:color w:val="000000" w:themeColor="text1"/>
          <w:sz w:val="24"/>
          <w:lang w:val="ru-RU"/>
        </w:rPr>
        <w:t>Общение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воспринимать и формулировать суждения, выражать эмо​ции в соответствии с целями и условиями общения в знакомой среде;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проявлять уважительное отношение к собеседнику, со​блюдать правила ведения диалоги и дискуссии;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признавать возможность существования разных точек зрения;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корректно и аргументированно высказывать своё  мне​ние;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строить речевое высказывание в соответствии с постав​ленной задачей;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создавать устные и письменные тексты (описание, рас​суждение, повествование) в соответствии с речевой ситуацией;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готовить небольшие публичные выступления о результа​тах парной и групповой работы, о результатах наблюдения, выполненного мини-​исследования, проектного задания;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подбирать иллюстративный материал (рисунки, фото, плакаты) к тексту выступления.</w:t>
      </w:r>
    </w:p>
    <w:p w14:paraId="2BDCBD27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90" w:after="0" w:line="262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К концу обучения в начальной школе у обучающегося форми​руются </w:t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регулятивные 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универсальные учебные действия.</w:t>
      </w:r>
    </w:p>
    <w:p w14:paraId="4E515C48" w14:textId="77777777" w:rsidR="00AC6DC2" w:rsidRPr="00A66957" w:rsidRDefault="007435D6">
      <w:pPr>
        <w:autoSpaceDE w:val="0"/>
        <w:autoSpaceDN w:val="0"/>
        <w:spacing w:before="70" w:after="0" w:line="271" w:lineRule="auto"/>
        <w:ind w:left="180" w:right="1728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i/>
          <w:color w:val="000000" w:themeColor="text1"/>
          <w:sz w:val="24"/>
          <w:lang w:val="ru-RU"/>
        </w:rPr>
        <w:t>Самоорганизация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планировать действия по решению учебной задачи для по​лучения результата;—    выстраивать последовательность выбранных действий.</w:t>
      </w:r>
    </w:p>
    <w:p w14:paraId="224E0B34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i/>
          <w:color w:val="000000" w:themeColor="text1"/>
          <w:sz w:val="24"/>
          <w:lang w:val="ru-RU"/>
        </w:rPr>
        <w:t>Самоконтроль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устанавливать причины успеха/неудач учебной деятель​ности;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корректировать свои учебные действия для преодоления речевых и орфографических ошибок;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соотносить результат деятельности с поставленной учеб​ной задачей по выделению,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характеристике, использованию языковых единиц;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находить ошибку, допущенную при работе с языковым материалом, находить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орфографическую и пунктуационную ошибку;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сравнивать результаты своей деятельности и деятельно​сти одноклассников, объективно оценивать их по предложен​ным критериям.</w:t>
      </w:r>
    </w:p>
    <w:p w14:paraId="27108396" w14:textId="77777777" w:rsidR="00AC6DC2" w:rsidRPr="00A66957" w:rsidRDefault="007435D6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Совместная деятельность:</w:t>
      </w:r>
    </w:p>
    <w:p w14:paraId="3F94E616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18" w:after="0" w:line="286" w:lineRule="auto"/>
        <w:ind w:right="288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формулировать краткосрочные и долгосрочные цели (ин​дивидуальные с учётом участия в коллективных задачах) в стандартной (типовой) ситуации на основе предложенного учи​телем формата планирования, распределения промежуточных шагов и сроков;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проявлять готовность руководить, выполнять поручения, подчиняться, самостоятельно разрешать конфликты;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ответственно выполнять свою часть работы;</w:t>
      </w:r>
    </w:p>
    <w:p w14:paraId="4E4BB69A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286" w:right="698" w:bottom="368" w:left="666" w:header="720" w:footer="720" w:gutter="0"/>
          <w:cols w:space="720" w:equalWidth="0">
            <w:col w:w="10536" w:space="0"/>
          </w:cols>
          <w:docGrid w:linePitch="360"/>
        </w:sectPr>
      </w:pPr>
    </w:p>
    <w:p w14:paraId="49A91F44" w14:textId="77777777" w:rsidR="00AC6DC2" w:rsidRPr="00A66957" w:rsidRDefault="00AC6DC2">
      <w:pPr>
        <w:autoSpaceDE w:val="0"/>
        <w:autoSpaceDN w:val="0"/>
        <w:spacing w:after="78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14:paraId="78214E10" w14:textId="77777777" w:rsidR="00AC6DC2" w:rsidRPr="00A66957" w:rsidRDefault="007435D6">
      <w:pPr>
        <w:autoSpaceDE w:val="0"/>
        <w:autoSpaceDN w:val="0"/>
        <w:spacing w:after="0" w:line="262" w:lineRule="auto"/>
        <w:ind w:left="180" w:right="1584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оценивать свой вклад в общий результат;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выполнять совместные проектные задания с опорой на предложенные образцы.</w:t>
      </w:r>
    </w:p>
    <w:p w14:paraId="30BCBE44" w14:textId="77777777" w:rsidR="00AC6DC2" w:rsidRPr="00A66957" w:rsidRDefault="007435D6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ПРЕДМЕТНЫЕ РЕЗУЛЬТАТЫ</w:t>
      </w:r>
    </w:p>
    <w:p w14:paraId="53DBF352" w14:textId="77777777" w:rsidR="00AC6DC2" w:rsidRPr="00A66957" w:rsidRDefault="007435D6">
      <w:pPr>
        <w:tabs>
          <w:tab w:val="left" w:pos="180"/>
        </w:tabs>
        <w:autoSpaceDE w:val="0"/>
        <w:autoSpaceDN w:val="0"/>
        <w:spacing w:before="166" w:after="0" w:line="29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К концу обучения в </w:t>
      </w: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первом классе 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обучающийся научится: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различать слово и предложение; вычленять слова из пред​ложений;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вычленять звуки из слова;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различать гласные и согласные звуки (в том числе разли​чать в слове согласный звук [й’] и гласный звук [и]);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различать ударные и безударные гласные звуки;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различать согласные звуки: мягкие и твёрдые, звонкие и глухие (вне слова и в слове);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 различать понятия «звук» и «буква»;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определять количество слогов в слове; делить слова на слоги (простые случаи: слова без стечения согласных); определять в слове ударный слог;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обозначать на письме мягкость согласных звуков буквами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>е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>ё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>ю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 xml:space="preserve">я 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и буквой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 xml:space="preserve">ь 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в конце слова;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правильно называть буквы русского алфавита; использо​вать знание последовательности букв русского алфавита для упорядочения небольшого списка слов;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писать аккуратным разборчивым почерком без искаже​ний прописные и строчные буквы, соединения букв, слова;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—    применять изученные правила правописания: раздельное написание слов в предложении; знаки препинания в конце пред​ложения: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 сло​гам (простые случаи: слова из слогов типа «согласный + глас​ный»); гласные после шипящих в сочетаниях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>жи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 xml:space="preserve">ши 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(в положе​нии под ударением),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>ча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>ща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>чу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, </w:t>
      </w:r>
      <w:r w:rsidRPr="00A66957">
        <w:rPr>
          <w:rFonts w:ascii="Times New Roman" w:eastAsia="Times New Roman" w:hAnsi="Times New Roman" w:cs="Times New Roman"/>
          <w:b/>
          <w:i/>
          <w:color w:val="000000" w:themeColor="text1"/>
          <w:sz w:val="24"/>
          <w:lang w:val="ru-RU"/>
        </w:rPr>
        <w:t>щу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; непроверяемые гласные и согласные (перечень слов в орфографическом словаре учебника);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правильно списывать (без пропусков и искажений букв) слова и предложения, тексты объёмом не более 25 слов;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писать под диктовку (без пропусков и искажений букв) слова, предложения из  3—5  слов, тексты  объёмом  не  более 20 слов, правописание которых не расходится с произношением;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находить и исправлять ошибки на изученные правила, описки;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понимать прослушанный текст;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читать вслух и про себя (с пониманием) короткие тексты с соблюдением интонации и пауз в соответствии со знаками пре​пинания в конце предложения;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находить в тексте слова, значение которых требует уточ​нения;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составлять предложение из набора форм слов;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  устно составлять текст из 3—5 предложений по сюжет​ным картинкам и наблюдениям;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tab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—  использовать изученные понятия в процессе решения учебных задач.</w:t>
      </w:r>
    </w:p>
    <w:p w14:paraId="3812689B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298" w:right="716" w:bottom="1440" w:left="666" w:header="720" w:footer="720" w:gutter="0"/>
          <w:cols w:space="720" w:equalWidth="0">
            <w:col w:w="10518" w:space="0"/>
          </w:cols>
          <w:docGrid w:linePitch="360"/>
        </w:sectPr>
      </w:pPr>
    </w:p>
    <w:p w14:paraId="3543D7A7" w14:textId="77777777" w:rsidR="00AC6DC2" w:rsidRPr="00A66957" w:rsidRDefault="00AC6DC2">
      <w:pPr>
        <w:autoSpaceDE w:val="0"/>
        <w:autoSpaceDN w:val="0"/>
        <w:spacing w:after="64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14:paraId="06B4F73D" w14:textId="77777777" w:rsidR="00AC6DC2" w:rsidRPr="00A66957" w:rsidRDefault="007435D6">
      <w:pPr>
        <w:autoSpaceDE w:val="0"/>
        <w:autoSpaceDN w:val="0"/>
        <w:spacing w:after="258" w:line="233" w:lineRule="auto"/>
        <w:rPr>
          <w:rFonts w:ascii="Times New Roman" w:hAnsi="Times New Roman" w:cs="Times New Roman"/>
          <w:color w:val="000000" w:themeColor="text1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 w14:paraId="1B9576B5" w14:textId="77777777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7DA345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№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п/п</w:t>
            </w:r>
          </w:p>
        </w:tc>
        <w:tc>
          <w:tcPr>
            <w:tcW w:w="4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ED6C2D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5BD996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Количество часов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B6FDCC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 xml:space="preserve">Дата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изучения</w:t>
            </w:r>
          </w:p>
        </w:tc>
        <w:tc>
          <w:tcPr>
            <w:tcW w:w="3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335EB0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Виды деятельности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C46F23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 xml:space="preserve">Виды,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 xml:space="preserve">формы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контроля</w:t>
            </w:r>
          </w:p>
        </w:tc>
        <w:tc>
          <w:tcPr>
            <w:tcW w:w="3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E86C75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A66957" w:rsidRPr="00A66957" w14:paraId="188B78B6" w14:textId="77777777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7CC0E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C07CE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5A4580F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D2F26B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AACAD7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45705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B4E81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F9615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DA122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66957" w:rsidRPr="00A66957" w14:paraId="2BE38F76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A28C0D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ОБУЧЕНИЕ ГРАМОТЕ</w:t>
            </w:r>
          </w:p>
        </w:tc>
      </w:tr>
      <w:tr w:rsidR="00A66957" w:rsidRPr="00A66957" w14:paraId="2451A491" w14:textId="77777777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03794F" w14:textId="77777777" w:rsidR="00AC6DC2" w:rsidRPr="00A66957" w:rsidRDefault="007435D6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Раздел 1. </w:t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Развитие речи</w:t>
            </w:r>
          </w:p>
        </w:tc>
      </w:tr>
      <w:tr w:rsidR="00A66957" w:rsidRPr="00A66957" w14:paraId="3496A95C" w14:textId="77777777">
        <w:trPr>
          <w:trHeight w:hRule="exact" w:val="64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3127C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907A6" w14:textId="77777777"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2F734AA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AC0A91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1E27FA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F090B7" w14:textId="77777777" w:rsidR="00AC6DC2" w:rsidRPr="00A66957" w:rsidRDefault="00AC6DC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EC8FBB" w14:textId="77777777" w:rsidR="00AC6DC2" w:rsidRPr="00A66957" w:rsidRDefault="007435D6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с серией сюжетных картинок,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выстроенных в пра​вильной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последовательности: анализ изображённых собы​тий, обсуждение сюжета, составление устного рассказа с опорой на картинки; Работа с серией сюжетных картинок с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нарушенной последо​вательностью, анализ изображённых событий, установление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правильной последовательности событий, объяснение ошибки художника, внесение изменений в последователь​ность картинок, составление устного рассказа по восстанов​</w:t>
            </w:r>
            <w:r w:rsidRPr="00A66957">
              <w:rPr>
                <w:rFonts w:ascii="Times New Roman" w:eastAsia="DejaVu Serif" w:hAnsi="Times New Roman" w:cs="Times New Roman"/>
                <w:color w:val="000000" w:themeColor="text1"/>
                <w:w w:val="97"/>
                <w:sz w:val="16"/>
                <w:lang w:val="ru-RU"/>
              </w:rPr>
              <w:t>‐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ленной серии картинок;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 по составлению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небольших рассказов повествовательного характера (например, рассказ о случаях из школьной жизни и т. д.);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 по составлению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небольших рассказов опи​сательного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характера (например, описание как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результат совместных наблюдений,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описание модели звукового состава слова и т. д.);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Самостоятельная работа: составление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короткого рассказа по опорным словам; Учебный диалог по результатам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совместного составления рассказов,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объяснение уместности или неуместности использования тех или иных речевых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средств, участие в диалоге, высказывание и обоснование своей точки зрения;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Слушание текста, понимание текста при его прослушивании;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52A4D8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8AB6E2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https://edudocs.info/prezentaciya-na-temu-sostavlenie-ustnyh-rasskazov--7677.html</w:t>
            </w:r>
          </w:p>
        </w:tc>
      </w:tr>
      <w:tr w:rsidR="00A66957" w:rsidRPr="00A66957" w14:paraId="26585EE7" w14:textId="77777777">
        <w:trPr>
          <w:trHeight w:hRule="exact" w:val="350"/>
        </w:trPr>
        <w:tc>
          <w:tcPr>
            <w:tcW w:w="4514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EBFD2D" w14:textId="77777777" w:rsidR="00AC6DC2" w:rsidRPr="00A66957" w:rsidRDefault="007435D6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25C5728" w14:textId="77777777" w:rsidR="00AC6DC2" w:rsidRPr="00A66957" w:rsidRDefault="007435D6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</w:t>
            </w:r>
          </w:p>
        </w:tc>
        <w:tc>
          <w:tcPr>
            <w:tcW w:w="10458" w:type="dxa"/>
            <w:gridSpan w:val="6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8848AA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DC2" w:rsidRPr="00A66957" w14:paraId="00CE992E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3D96CA" w14:textId="77777777" w:rsidR="00AC6DC2" w:rsidRPr="00A66957" w:rsidRDefault="007435D6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Раздел 2. </w:t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Фонетика</w:t>
            </w:r>
          </w:p>
        </w:tc>
      </w:tr>
    </w:tbl>
    <w:p w14:paraId="10D72C5E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29CDBD89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6840" w:h="11900"/>
          <w:pgMar w:top="282" w:right="640" w:bottom="103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4ECF644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C6DC2" w:rsidRPr="00A66957" w14:paraId="2A477880" w14:textId="77777777">
        <w:trPr>
          <w:trHeight w:hRule="exact" w:val="606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B06775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7DC016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Звуки речи. Интонационное выделение звука в слове. Определение частотного звука в стихотворении.</w:t>
            </w:r>
          </w:p>
          <w:p w14:paraId="7E3EB187" w14:textId="77777777" w:rsidR="00AC6DC2" w:rsidRPr="00A66957" w:rsidRDefault="007435D6">
            <w:pPr>
              <w:autoSpaceDE w:val="0"/>
              <w:autoSpaceDN w:val="0"/>
              <w:spacing w:before="20" w:after="0" w:line="245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Называние слов с заданным звуком. Дифференциация близких по акустико-артикуляционным признакам звуков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62D8852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D38A6E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2733A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BB6D09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2BA80" w14:textId="77777777" w:rsidR="00AC6DC2" w:rsidRPr="00A66957" w:rsidRDefault="007435D6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Игровое упражнение «Скажи так, как я»(отрабатывается умение воспроизводить заданный учителем образец интона​</w:t>
            </w:r>
            <w:r w:rsidRPr="00A66957">
              <w:rPr>
                <w:rFonts w:ascii="Times New Roman" w:eastAsia="DejaVu Serif" w:hAnsi="Times New Roman" w:cs="Times New Roman"/>
                <w:color w:val="000000" w:themeColor="text1"/>
                <w:w w:val="97"/>
                <w:sz w:val="16"/>
                <w:lang w:val="ru-RU"/>
              </w:rPr>
              <w:t>‐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ционного выделения звука в слове);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«Есть ли в слове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заданный звук?» (ловить мяч нужно только тогда, когда ведущий называет слово с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заданным звуком, отрабатывается умение определять наличие заданного звука 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слове);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Игра​соревнование «Кто запомнит больше слов с заданным звуком при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прослушивании стихотворения»;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подбор слов с заданным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звуком;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с моделью: выбрать нужную модель в зависимости от места заданного звука в слове (начало, середина, конец слова);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Совместная работа: группировка слов по первому звуку(по последнему звуку), по наличию близких в акустико-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артикуляционном отношении звуков ([н] —[м], [р] — [л], [с] — [ш] и др.);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Игра «Живые звуки»: моделирование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звукового состава слова в игровых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ситуациях;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Моделирование звукового состава слов с использованием фишек разного цвета для фиксации качественных характеристик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звуков;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C99E3D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C8468D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https://nsportal.ru/nachalnaya-shkola/russkii-yazyk/2017/11/13/prezentatsiya-k-uroku-russkogo-yazyka-obuchenie-gramote-v</w:t>
            </w:r>
          </w:p>
        </w:tc>
      </w:tr>
    </w:tbl>
    <w:p w14:paraId="12E681EC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3012EFC9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185BC92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 w14:paraId="372111BA" w14:textId="77777777">
        <w:trPr>
          <w:trHeight w:hRule="exact" w:val="63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A022F9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6AA6EA" w14:textId="77777777" w:rsidR="00AC6DC2" w:rsidRPr="00A66957" w:rsidRDefault="007435D6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Установление последовательности звуков в слове и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A922D88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E9A208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F9EED7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C7118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9B6807" w14:textId="77777777" w:rsidR="00AC6DC2" w:rsidRPr="00A66957" w:rsidRDefault="007435D6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в парах: сравнение двух моделей звукового состава (нахождение сходства и различия);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Дифференцированное задание: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соотнесение слов с соответ​ ствующими им моделями;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Комментированное выполнение задания: группировка звуков по заданному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основанию (например, твёрдые — мягкие согласные звуки);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«Чем гласные звуки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отличаются по произношению от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согласных звуков?»; как результат участия в диалоге: различение гласных и согласных звуков по отсутствию/наличию преграды; Игровое упражнение «Назови братца»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(парный по твёрдости — мягкости звук); Учебный диалог «Чем твёрдые согласные звуки отличаются от мягких согласных звуков?»;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работа: характеристика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особенностей гласных, согласных звуков, обоснование своей точки зрения,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выслушивание одноклассников;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Контролировать этапы своей работы,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оценивать процесс и результат выполнения задания;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Комментированное выполнение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упражнения по определению количества слогов в слове, приведение доказательства; Работа в парах: подбор слов с заданным количеством слогов;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F2CB3B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6B657B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https://kopilkaurokov.ru/nachalniyeKlassi</w:t>
            </w:r>
          </w:p>
        </w:tc>
      </w:tr>
      <w:tr w:rsidR="00AC6DC2" w:rsidRPr="00A66957" w14:paraId="2D62E186" w14:textId="77777777">
        <w:trPr>
          <w:trHeight w:hRule="exact" w:val="24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B1D195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1FFC4" w14:textId="77777777"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Особенность гласных звуков. Особенность согласных звуков. Различение гласных и согласных звуков. Определение места ударения. Различение гласных ударных и безударных. Ударный слог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77DFCB6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54AB48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3BC8D8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94B839" w14:textId="77777777" w:rsidR="00AC6DC2" w:rsidRPr="00A66957" w:rsidRDefault="00AC6DC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6C2D8F" w14:textId="77777777" w:rsidR="00AC6DC2" w:rsidRPr="00A66957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Дифференцированное задание: подбор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слова с заданным ударным гласным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звуком;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со слогоударными схемами: подбор слов, соответствующих схеме;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в группах: объединять слова по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количеству слогов в слове и месту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ударения;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в группах: нахождение 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исправление ошибок, допущенных при делении слов на слоги, в определении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ударного звука;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1CB266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F4B8D1" w14:textId="77777777"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https://nsportal.ru/nachalnaya-shkola/russkii-yazyk/2012/05/06/prezentatsiya-glasnye-i-soglasnye-zvuki-i-bukvy</w:t>
            </w:r>
          </w:p>
        </w:tc>
      </w:tr>
    </w:tbl>
    <w:p w14:paraId="4572A2FA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59E32DBB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6840" w:h="11900"/>
          <w:pgMar w:top="284" w:right="640" w:bottom="127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7B5E41C3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 w14:paraId="7EEE4D48" w14:textId="77777777">
        <w:trPr>
          <w:trHeight w:hRule="exact" w:val="37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0DC615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74F15E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Твёрдость и мягкость согласных звуков как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смыслоразличительная функция. 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Различение твёрдых и мягких согласных звуков.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A5C5F8A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CA1A68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63E991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0414B9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9BEE20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Игровое упражнение «Скажи так, как я»(отрабатывается умение воспроизводить заданный учителем образец интона​</w:t>
            </w:r>
            <w:r w:rsidRPr="00A66957">
              <w:rPr>
                <w:rFonts w:ascii="Times New Roman" w:eastAsia="DejaVu Serif" w:hAnsi="Times New Roman" w:cs="Times New Roman"/>
                <w:color w:val="000000" w:themeColor="text1"/>
                <w:w w:val="97"/>
                <w:sz w:val="16"/>
                <w:lang w:val="ru-RU"/>
              </w:rPr>
              <w:t>‐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ционного выделения звука в слове);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«Есть ли в слове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заданный звук?» (ловить мяч нужно только тогда, когда ведущий называет слово с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заданным звуком, отрабатывается умение определять наличие заданного звука 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слове);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Игра​соревнование «Кто запомнит больше слов с заданным звуком при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прослушивании стихотворения»;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подбор слов с заданным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звуком;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Работа с моделью: выбрать нужную модель в зависимости от места заданного звука в слове (начало, середина, конец слова);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0B1133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9FA79E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https://uchitelya.com/russkiy-yazyk/125589-prezentaciya-tverdye-i-myagkie-soglasnye-zvuki-ih-smyslorazlichitelnaya-rol.html</w:t>
            </w:r>
          </w:p>
        </w:tc>
      </w:tr>
      <w:tr w:rsidR="00A66957" w:rsidRPr="00A66957" w14:paraId="550335DF" w14:textId="77777777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17D126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2.5.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BF5A60" w14:textId="77777777" w:rsidR="00AC6DC2" w:rsidRPr="00A66957" w:rsidRDefault="007435D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Дифференциация парных по твёрдости — мягкости согласных звуков.  Дифференциация парных по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звонкости — глухости звуков (без введения терминов«звонкость», «глухость»).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2FAD7DC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37FB98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BBECE9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C4F54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FC3B8E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Моделирование звукового состава слов с использованием фишек разного цвета для фиксации качественных характеристик звуков;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Совместное выполнение задания: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проанализировать предложенную модель звукового состава слова и рассказать о ней; Творческое задание: подбор слов, соответ​</w:t>
            </w:r>
            <w:r w:rsidRPr="00A66957">
              <w:rPr>
                <w:rFonts w:ascii="Times New Roman" w:eastAsia="DejaVu Serif" w:hAnsi="Times New Roman" w:cs="Times New Roman"/>
                <w:color w:val="000000" w:themeColor="text1"/>
                <w:w w:val="97"/>
                <w:sz w:val="16"/>
                <w:lang w:val="ru-RU"/>
              </w:rPr>
              <w:t>‐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ствующих заданной модели;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в парах: сравнение двух моделей звукового состава (нахождение сходства и различия);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Дифференцированное задание: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соотнесение слов с соответ​ ствующими им моделями;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Комментированное выполнение задания: группировка звуков по заданному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основанию (например, твёрдые — мягкие согласные звуки);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85A1F5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A31901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https://uchitelya.com/russkiy-yazyk/125589-prezentaciya-tverdye-i-myagkie-soglasnye-zvuki-ih-smyslorazlichitelnaya-rol.html</w:t>
            </w:r>
          </w:p>
        </w:tc>
      </w:tr>
      <w:tr w:rsidR="00A66957" w:rsidRPr="00A66957" w14:paraId="148B5BBA" w14:textId="77777777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36852C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2.6.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9FEF09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Слог как минимальная произносительная единица.</w:t>
            </w:r>
          </w:p>
          <w:p w14:paraId="6FA1DE18" w14:textId="77777777" w:rsidR="00AC6DC2" w:rsidRPr="00A66957" w:rsidRDefault="007435D6">
            <w:pPr>
              <w:autoSpaceDE w:val="0"/>
              <w:autoSpaceDN w:val="0"/>
              <w:spacing w:before="20" w:after="0" w:line="247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Слогообразующая функция гласных звуков. Определение количества слогов в слове. 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Деление слов на слоги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(простые однозначные случаи)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FD236E8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912EC9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BC99F5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B03AC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78DC1C" w14:textId="77777777" w:rsidR="00AC6DC2" w:rsidRPr="00A66957" w:rsidRDefault="007435D6">
            <w:pPr>
              <w:autoSpaceDE w:val="0"/>
              <w:autoSpaceDN w:val="0"/>
              <w:spacing w:before="78" w:after="0" w:line="252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в группах: объединять слова по количеству слогов в слове и месту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ударения;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в группах: нахождение 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исправление ошибок, допущенных при делении слов на слоги, в определении ударного звука;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A11D53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EEDC70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https://nsportal.ru/nachalnaya-shkola/russkii-yazyk/2017/01/10/prezentatsiya-k-uroku-russkogo-yazyka-slog-kak</w:t>
            </w:r>
          </w:p>
        </w:tc>
      </w:tr>
      <w:tr w:rsidR="00A66957" w:rsidRPr="00A66957" w14:paraId="3B0197E2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4ABA66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ADDADFF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27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6912C3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66957" w:rsidRPr="00BD2127" w14:paraId="14FC8E7E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2C9929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Раздел 3.</w:t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  <w:lang w:val="ru-RU"/>
              </w:rPr>
              <w:t xml:space="preserve"> Письмо. Орфография и пунктуация</w:t>
            </w:r>
          </w:p>
        </w:tc>
      </w:tr>
    </w:tbl>
    <w:p w14:paraId="37F32E06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14:paraId="07396324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6840" w:h="11900"/>
          <w:pgMar w:top="284" w:right="640" w:bottom="80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F9D1014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 w14:paraId="612ABC7D" w14:textId="77777777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7EAB5B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807E9A" w14:textId="77777777" w:rsidR="00AC6DC2" w:rsidRPr="00A66957" w:rsidRDefault="007435D6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Развитие мелкой моторики пальцев и движения руки. Развитие умения ориентироваться на пространстве листа в тетради и на пространстве классной доски. 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Усвоение гигиенических требований, которые необходимо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соблюдать во время письма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985AACB" w14:textId="77777777" w:rsidR="00AC6DC2" w:rsidRPr="00A66957" w:rsidRDefault="006617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9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F60735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7F77D0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242E46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0FE064" w14:textId="77777777" w:rsidR="00AC6DC2" w:rsidRPr="00A66957" w:rsidRDefault="007435D6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работа: анализ поэлементного состава букв;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«Конструктор букв», направленное на составление буквы из элементов;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Моделирование (из пластилина, из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проволоки) букв;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200F35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F4248A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https://nsportal.ru/nachalnaya-shkola/russkii-yazyk/2017/01/10/prezentatsiya-k-uroku-russkogo-yazyka-slog-kak</w:t>
            </w:r>
          </w:p>
        </w:tc>
      </w:tr>
      <w:tr w:rsidR="00A66957" w:rsidRPr="00A66957" w14:paraId="5CEB502E" w14:textId="77777777">
        <w:trPr>
          <w:trHeight w:hRule="exact" w:val="37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8DF914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93CCC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5BE315B" w14:textId="77777777" w:rsidR="00AC6DC2" w:rsidRPr="00A66957" w:rsidRDefault="006617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784255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57B4A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A79981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B8B89E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запись письменными буквами слова/предло​жения/короткого текста,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написанного печатными буквами;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Моделирование в процессе совместного обсуждения алгорит​ма списывания;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Практическая работа: списывание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слов/предложений в соответствии с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заданным алгоритмом, контролирование этапов своей работы;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Обсуждение проблемной ситуации «Что делать, если строка заканчивается, а слово не входит?», введение знака переноса,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сообщение правила переноса слов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(первичное знакомство);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«Почему слова пишутся отдельно друг от друга? 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Удобно ли читать предложение, записанное без пробелов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между словами?»;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8F3533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F8E162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https://nsportal.ru/nachalnaya-shkola/russkii-yazyk/2017/01/10/prezentatsiya-k-uroku-russkogo-yazyka-slog-kak</w:t>
            </w:r>
          </w:p>
        </w:tc>
      </w:tr>
      <w:tr w:rsidR="00A66957" w:rsidRPr="00A66957" w14:paraId="03D3F746" w14:textId="77777777">
        <w:trPr>
          <w:trHeight w:hRule="exact" w:val="30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6FDDFC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A3EE41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Усвоение приёмов последовательности правильного списывания текста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BF8080E" w14:textId="77777777" w:rsidR="00AC6DC2" w:rsidRPr="00A66957" w:rsidRDefault="006617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59F620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43F8FA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B35002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11379D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запись под диктовку слов и предложений, состоящих из трёх — пяти слов со звуками в сильной позиции;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в парах: соотнесение одних и тех же слов, написан​ных печатным и письменным шрифтом;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запись письменными буквами слова/предло​жения/короткого текста,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написанного печатными буквами;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Моделирование в процессе совместного обсуждения алгорит​ма списывания;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Практическая работа: списывание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слов/предложений в соответствии с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заданным алгоритмом, контролирование этапов своей работы;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8F688A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AA3C31" w14:textId="77777777" w:rsidR="00AC6DC2" w:rsidRPr="00A66957" w:rsidRDefault="007435D6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https://infourok.ru/prezentaciya-k-uroku-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russkogo-yazika-v-klasse-yazik-kak-sredstvo-obscheniya-poryadok-deystviy-pri-spisivanii-1484402.html</w:t>
            </w:r>
          </w:p>
        </w:tc>
      </w:tr>
      <w:tr w:rsidR="00AC6DC2" w:rsidRPr="00A66957" w14:paraId="79AC7194" w14:textId="77777777">
        <w:trPr>
          <w:trHeight w:hRule="exact" w:val="1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C1F93D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839DEF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D4EAE92" w14:textId="77777777" w:rsidR="00AC6DC2" w:rsidRPr="0066176B" w:rsidRDefault="006617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8BDB39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65FECA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EC4021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652D65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Обсуждение проблемной ситуации «Что делать, если строка заканчивается, а слово не входит?», введение знака переноса, сообщение правила переноса слов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(первичное знакомство);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Учебный диалог «Почему слова пишутся отдельно друг от друга? Удобно ли читать предложение, записанное без пробелов между словами?»;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8B5BC0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4BA959" w14:textId="77777777" w:rsidR="00AC6DC2" w:rsidRPr="00A66957" w:rsidRDefault="007435D6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https://infourok.ru/urok-pisma-v-1-klasse-po-teme-pismo-bukv-bukvosochetanij-slogov-slov-predlozhenij-s-soblyudeniem-gigienicheskih-norm-ponimanie-f-4664986.html</w:t>
            </w:r>
          </w:p>
        </w:tc>
      </w:tr>
    </w:tbl>
    <w:p w14:paraId="678E2815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53A4AE6E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6840" w:h="11900"/>
          <w:pgMar w:top="284" w:right="640" w:bottom="58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FC49503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 w14:paraId="76618F44" w14:textId="77777777">
        <w:trPr>
          <w:trHeight w:hRule="exact" w:val="27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95993C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3.5.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248A74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DE08769" w14:textId="77777777" w:rsidR="00AC6DC2" w:rsidRPr="00A66957" w:rsidRDefault="006617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B7D057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C06390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84980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E8AA90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Совместный анализ текста на наличие в нём слов с буквосо​ четаниями жи, ши, ча, ща, чу, щу;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выписывание из текста слов с буквосочетания​ ми ча, ща, чу, щу, жи, ши; Упражнение: запись предложения,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составленного из набора слов, с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правильным оформлением начала и конца предложе​ния, с соблюдением пробелов между словами;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Комментированная запись предложений с обязательным объяснением случаев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употребления заглавной буквы;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E421EB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F5F26A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https://kopilkaurokov.ru/nachalniyeKlassi/</w:t>
            </w:r>
          </w:p>
        </w:tc>
      </w:tr>
      <w:tr w:rsidR="00A66957" w:rsidRPr="00A66957" w14:paraId="7D8A2750" w14:textId="77777777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C21DD7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3.6.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FF82F9" w14:textId="77777777"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Знакомство с правилами правописания и 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применением: обозначение гласных после шипящих в сочетаниях 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жи, ши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(в положении под ударением)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15030F8" w14:textId="77777777" w:rsidR="00AC6DC2" w:rsidRPr="00A66957" w:rsidRDefault="0066176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7381DF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4A1171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8BF630" w14:textId="77777777" w:rsidR="00AC6DC2" w:rsidRPr="00A66957" w:rsidRDefault="00AC6DC2" w:rsidP="00460B2E">
            <w:pPr>
              <w:autoSpaceDE w:val="0"/>
              <w:autoSpaceDN w:val="0"/>
              <w:spacing w:before="76" w:after="0" w:line="245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707CFB" w14:textId="77777777" w:rsidR="00AC6DC2" w:rsidRPr="00A66957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Совместный анализ текста на наличие в нём слов с буквосо​ четаниями жи, ши, ча, ща, чу, щу;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выписывание из текста слов с буквосочетания​ ми ча, ща, чу, щу, жи, ши; Упражнение: запись предложения,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составленного из набора слов, с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правильным оформлением начала и конца предложе​ния, с соблюдением пробелов между словами;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779874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2069DE" w14:textId="77777777"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https://licey.net/free/4-russkii_yazyk/75-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russkii_yazyk_v_nachalnoi_shkole/stages/4494-pravopisanie_bukvosochetanii_zhi_shi.html</w:t>
            </w:r>
          </w:p>
        </w:tc>
      </w:tr>
      <w:tr w:rsidR="00A66957" w:rsidRPr="00A66957" w14:paraId="6B55F44C" w14:textId="77777777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1314B6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3.7.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0E4C47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Знакомство с правилами правописания и их применением: ч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а, ща, чу, щу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291288A" w14:textId="77777777" w:rsidR="00AC6DC2" w:rsidRPr="00A66957" w:rsidRDefault="006617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CD33CA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489762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E483FC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A83E47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Совместный анализ текста на наличие в нём слов с буквосо​ четаниями жи, ши, ча, ща, чу, щу;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выписывание из текста слов с буквосочетания​ ми ча, ща, чу, щу, жи, ши; Упражнение: запись предложения,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составленного из набора слов, с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правильным оформлением начала и конца предложе​ния, с соблюдением пробелов между словами;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Комментированная запись предложений с обязательным объяснением случаев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употребления заглавной буквы;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Игра «Кто больше»: подбор и запись имён собственных на заданную букву;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69FA91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BE5F2C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https://licey.net/free/4-russkii_yazyk/75-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russkii_yazyk_v_nachalnoi_shkole/stages/4494-pravopisanie_bukvosochetanii_zhi_shi.html</w:t>
            </w:r>
          </w:p>
        </w:tc>
      </w:tr>
      <w:tr w:rsidR="00AC6DC2" w:rsidRPr="00A66957" w14:paraId="0F134912" w14:textId="77777777">
        <w:trPr>
          <w:trHeight w:hRule="exact" w:val="10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89F53A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3.8.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91A862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Знакомство с правилами правописания и 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CF58A2D" w14:textId="77777777" w:rsidR="00AC6DC2" w:rsidRPr="00A66957" w:rsidRDefault="006617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29A44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A50C33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D1F723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02E829" w14:textId="77777777" w:rsidR="00AC6DC2" w:rsidRPr="00A66957" w:rsidRDefault="007435D6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Игра «Кто больше»: подбор и запись имён собственных на заданную букву;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913CD7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D7FD0B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https://nsportal.ru/nachalnaya-shkola/russkii-yazyk/2022/02/08/prezentatsiya-po-russkomu-yazyku-po-teme-zaglavnaya-bukva</w:t>
            </w:r>
          </w:p>
        </w:tc>
      </w:tr>
    </w:tbl>
    <w:p w14:paraId="71E6E23F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41827942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6840" w:h="11900"/>
          <w:pgMar w:top="284" w:right="640" w:bottom="88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572A1E2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 w14:paraId="0CBB45F5" w14:textId="77777777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B92AD3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3.9.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ACC4AF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43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Знакомство с правилами правописания и 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применением: перенос слов по слогам без стечения согласных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20233DC" w14:textId="77777777" w:rsidR="00AC6DC2" w:rsidRPr="00A66957" w:rsidRDefault="006617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C40EE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A3EBA4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3ABBF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30AEEF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запись предложения,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составленного из набора слов, с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правильным оформлением начала и конца предложе​ния, с соблюдением пробелов между словами;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Комментированная запись предложений с обязательным объяснением случаев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употребления заглавной буквы;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Игра «Кто больше»: подбор и запись имён собственных на заданную букву;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B3B3B4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01F906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https://infourok.ru/prezentaciya-po-russkomu-yazyku-na-temu-perenos-slov-1-klass-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4047130.html</w:t>
            </w:r>
          </w:p>
        </w:tc>
      </w:tr>
      <w:tr w:rsidR="00A66957" w:rsidRPr="00A66957" w14:paraId="720C5C46" w14:textId="77777777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777544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3.10.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DA5A18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Знакомство с правилами правописания и 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применением: знаки препинания в конце предложения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FBEFA86" w14:textId="77777777" w:rsidR="00AC6DC2" w:rsidRPr="00A66957" w:rsidRDefault="0066176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9DBC2C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48C77D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19E8A4" w14:textId="77777777" w:rsidR="00AC6DC2" w:rsidRPr="00A66957" w:rsidRDefault="00AC6DC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FEBA70" w14:textId="77777777" w:rsidR="00AC6DC2" w:rsidRPr="00A66957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Комментированная запись предложений с обязательным объяснением случаев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употребления заглавной буквы;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Игра «Кто больше»: подбор и запись имён собственных на заданную букву;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4332E0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03B38F" w14:textId="77777777"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https://infourok.ru/prezentaciya-po-russkomu-yazyku-na-temu-perenos-slov-1-klass-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4047130.html</w:t>
            </w:r>
          </w:p>
        </w:tc>
      </w:tr>
      <w:tr w:rsidR="00A66957" w:rsidRPr="00A66957" w14:paraId="63F829D0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3CD5C6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BE1FFF2" w14:textId="77777777" w:rsidR="00AC6DC2" w:rsidRPr="00780B29" w:rsidRDefault="00780B2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52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24B9C8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66957" w:rsidRPr="00A66957" w14:paraId="4DD5A483" w14:textId="77777777">
        <w:trPr>
          <w:trHeight w:hRule="exact" w:val="40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68E994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СИСТЕМАТИЧЕСКИЙ КУРС</w:t>
            </w:r>
          </w:p>
        </w:tc>
      </w:tr>
      <w:tr w:rsidR="00A66957" w:rsidRPr="00BD2127" w14:paraId="7BF7D561" w14:textId="77777777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1515F3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Раздел 1.</w:t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  <w:lang w:val="ru-RU"/>
              </w:rPr>
              <w:t xml:space="preserve"> Общие сведения о языке</w:t>
            </w:r>
          </w:p>
        </w:tc>
      </w:tr>
      <w:tr w:rsidR="00A66957" w:rsidRPr="00A66957" w14:paraId="3358ED97" w14:textId="77777777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C1DCBA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3DBA64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Язык как основное средство человеческого общения. Осознание целей и ситуаций общения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8245AAD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B7A293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E4A178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1337AF" w14:textId="77777777" w:rsidR="00AC6DC2" w:rsidRPr="00A66957" w:rsidRDefault="00AC6DC2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4C0C2B" w14:textId="77777777" w:rsidR="00AC6DC2" w:rsidRPr="00A66957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Рассказ учителя на тему «Язык — средство общения людей»;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«Можно ли общаться без помощи языка?»;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Коллективное формулирование вывода о языке как основном средстве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человеческого общения;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Работа с рисунками и текстом как основа анализа особенно​стей ситуаций устного и письменного общения;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B8E10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05B761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https://nsportal.ru/sites/default/files/2022</w:t>
            </w:r>
          </w:p>
        </w:tc>
      </w:tr>
      <w:tr w:rsidR="00A66957" w:rsidRPr="00A66957" w14:paraId="03D74123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9F7C2A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26B4DF3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A0BF6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C9CE69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06E28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ED078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E06090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54D66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DC2" w:rsidRPr="00A66957" w14:paraId="08E01857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EA9196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Раздел 2.</w:t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 xml:space="preserve"> Фонетика</w:t>
            </w:r>
          </w:p>
        </w:tc>
      </w:tr>
    </w:tbl>
    <w:p w14:paraId="18126400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149315CA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9B7AC4A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 w14:paraId="4D5FFF04" w14:textId="77777777">
        <w:trPr>
          <w:trHeight w:hRule="exact" w:val="32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597EC8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6187B5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Звуки речи. Гласные и согласные звуки, их различение. Ударение в слове. Гласные ударные и безударные. 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Твёрдые и мягкие согласные звуки, их различение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2A02EC8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2F643A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250068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8D48A9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93BB0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Беседа «Что мы знаем о звуках русского языка», в ходе которой актуализируются знания, приобретённые в период обучения грамоте;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«Назови звук»: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ведущий кидает мяч и просит привести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пример звука (гласного звука; твёрдого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согласного; мягкого согласного; звонкого согласного; глухого согласного);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«Придумай слово с заданным звуком»;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Дифференцированное задание: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установление основания для сравнения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звуков;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Упражнение: характеризовать (устно) звуки по заданным признакам;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E37C92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2EB844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https://nsportal.ru/shkola/russkiy-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yazyk/library/2016/03/29/prezentatsiya-na-temu-povtoryaem-fonetiku</w:t>
            </w:r>
          </w:p>
        </w:tc>
      </w:tr>
      <w:tr w:rsidR="00A66957" w:rsidRPr="00A66957" w14:paraId="77D0F21A" w14:textId="77777777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C70F05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983976" w14:textId="77777777"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Звонкие и глухие согласные звуки, их различение. Согласный звук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 xml:space="preserve"> [й’]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и гласный звук 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[и]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. 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Шипящие 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</w:rPr>
              <w:t>[ж], [ш], [ч’], [щ’]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3E14D70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64BF44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0A7E08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91A2B7" w14:textId="77777777" w:rsidR="00AC6DC2" w:rsidRPr="00A66957" w:rsidRDefault="00AC6DC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1C2DF5" w14:textId="77777777" w:rsidR="00AC6DC2" w:rsidRPr="00A66957" w:rsidRDefault="007435D6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характеризовать (устно) звуки по заданным признакам;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«Объясняем особенности гласных и соглас​ных звуков»;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Игра «Отгадай звук» (определение звука по его характери​стике);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1BE3ED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03BF5C" w14:textId="77777777"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https://nsportal.ru/nachalnaya-shkola/russkii-yazyk/2017/02/17/zvonkie-i-gluhie-soglasnye-zvuki-1-klass</w:t>
            </w:r>
          </w:p>
        </w:tc>
      </w:tr>
      <w:tr w:rsidR="00A66957" w:rsidRPr="00A66957" w14:paraId="71CD24AA" w14:textId="77777777">
        <w:trPr>
          <w:trHeight w:hRule="exact" w:val="34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E4CCCD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91A9F7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Слог. Определение количества слогов в слове. Ударный слог. Деление слов на слоги (простые случаи, без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стечения согласных)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0324C3C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A37C07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D9F766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F5029D" w14:textId="77777777" w:rsidR="00AC6DC2" w:rsidRPr="00A66957" w:rsidRDefault="00AC6DC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71EC91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«Объясняем особенности гласных и соглас​ных звуков»;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Игра «Отгадай звук» (определение звука по его характери​стике);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соотнесение звука (выбирая из ряда предло​женных) и его качественной характеристики;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в парах: группировка звуков по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заданному основанию;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Комментированное выполнение задания: оценивание правильности предложенной характеристики звука, нахож​дение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допущенных при характеристике ошибок; Дидактическая игра «Детективы», в ходе игры нужно в ряду предложенных слов находить слова с заданными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характеристиками звукового состава;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D64F8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676652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https://nsportal.ru/nachalnaya-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shkola/chtenie/2015/10/09/prezentatsiya-delenie-slov-na-slogi</w:t>
            </w:r>
          </w:p>
        </w:tc>
      </w:tr>
      <w:tr w:rsidR="00A66957" w:rsidRPr="00A66957" w14:paraId="28067932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47588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41DD246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18A88A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DC2" w:rsidRPr="00A66957" w14:paraId="6F6FAD9D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643C72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Раздел 3.</w:t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 xml:space="preserve"> Графика</w:t>
            </w:r>
          </w:p>
        </w:tc>
      </w:tr>
    </w:tbl>
    <w:p w14:paraId="2A6455D3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663D47CE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6840" w:h="11900"/>
          <w:pgMar w:top="284" w:right="640" w:bottom="132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7F8A6F7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 w14:paraId="4FBF45C3" w14:textId="77777777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2A389B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CA7B35" w14:textId="77777777" w:rsidR="00AC6DC2" w:rsidRPr="00A66957" w:rsidRDefault="007435D6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Звук и буква. Различение звуков и букв. Обозначение на письме твёрдости согласных звуков буквами 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а, о, у, ы, э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; слова с буквой 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э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. Обозначение на письме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мягкости согласных звуков буквами 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е, ё, ю, я, и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. Функции букв 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е, ё, ю, я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. Мягкий знак как показатель мягкости предшествующего согласного звука в конце слова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9E5857B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3EA8BC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DC0119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2FCE3" w14:textId="77777777" w:rsidR="00AC6DC2" w:rsidRPr="00A66957" w:rsidRDefault="00AC6DC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4C8460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Моделировать звуко​буквенный состав слов;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подбор 1—2 слов к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предложенной звуко​бук​венной модели; Учебный диалог «Сравниваем звуковой и буквенный состав слов», в ходе диалога формулируются выводы о возможных соотношениях звукового и буквенного состава слов;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с таблицей: заполнение таблицы примерами слов с разным соотношением количества звуков и букв для каждой из трёх колонок: количество звуков равно количеству букв, количество звуков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меньше количества букв, количество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звуков больше количества букв;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Упражнение: определение количества слогов в слове, объяс​нение основания для деления слов на слоги;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7F5700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398C12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https://nsportal.ru/nachalnaya-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shkola/chtenie/2015/10/09/prezentatsiya-delenie</w:t>
            </w:r>
          </w:p>
        </w:tc>
      </w:tr>
      <w:tr w:rsidR="00A66957" w:rsidRPr="00A66957" w14:paraId="1F3639C9" w14:textId="77777777">
        <w:trPr>
          <w:trHeight w:hRule="exact" w:val="43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E41EA8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79048D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Установление соотношения звукового и буквенного состава слова в словах типа стол, конь.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EB04FE5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F5C049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E7DEC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91928F" w14:textId="77777777" w:rsidR="00AC6DC2" w:rsidRPr="00A66957" w:rsidRDefault="00AC6DC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B07142" w14:textId="77777777" w:rsidR="00AC6DC2" w:rsidRPr="00A66957" w:rsidRDefault="007435D6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Моделировать звуко​буквенный состав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слов;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подбор 1—2 слов к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предложенной звуко​бук​венной модели; Учебный диалог «Сравниваем звуковой и буквенный состав слов», в ходе диалога формулируются выводы о возможных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соотношениях звукового и буквенного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состава слов;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с таблицей: заполнение таблицы примерами слов с разным соотношением количества звуков и букв для каждой из трёх колонок: количество звуков равно количеству букв, количество звуков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меньше количества букв, количество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звуков больше количества букв;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определение количества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слогов в слове, объяс​нение основания для деления слов на слоги;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Работа в парах: нахождение в тексте слов с заданными характеристиками звукового и слогового состава слова;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F5CDBC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E2A08D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https://nsportal.ru/sites/default/files/2020/05</w:t>
            </w:r>
          </w:p>
        </w:tc>
      </w:tr>
      <w:tr w:rsidR="00AC6DC2" w:rsidRPr="00A66957" w14:paraId="1A568D96" w14:textId="77777777">
        <w:trPr>
          <w:trHeight w:hRule="exact" w:val="22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539175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00339B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DC8B620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FFA3EB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405459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F0BC57" w14:textId="77777777" w:rsidR="00AC6DC2" w:rsidRPr="00A66957" w:rsidRDefault="00AC6DC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761F8F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Практическая работа: нахождение в тексте слов по заданным основаниям (ь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обозначает мягкость предшествующего согласного);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«Кто лучше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расскажет о слове», в ходе выполнения упражнения отрабатывается умение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строить устное речевое высказывание об обозначении звуков буква​ми; о звуковом и буквенном составе слова;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Игра-​соревнование «Повтори алфавит»;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A59580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Практическая работа;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6546B5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_gramote/6</w:t>
            </w:r>
          </w:p>
        </w:tc>
      </w:tr>
    </w:tbl>
    <w:p w14:paraId="0582627A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76089186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6840" w:h="11900"/>
          <w:pgMar w:top="284" w:right="640" w:bottom="42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1C3AC27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 w14:paraId="15792699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B0325B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888CE6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Русский алфавит: правильное название букв, знание их последовательности. 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Использование алфавита для упорядочения списка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592241B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FDD66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5D77BC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C72D81" w14:textId="77777777" w:rsidR="00AC6DC2" w:rsidRPr="00A66957" w:rsidRDefault="00AC6DC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298F45" w14:textId="77777777" w:rsidR="00AC6DC2" w:rsidRPr="00A66957" w:rsidRDefault="007435D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Игра-​соревнование «Повтори алфавит»; Совместное выполнение упражнения«Запиши слова по алфавиту»;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6A2900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B3C429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_gramote/6</w:t>
            </w:r>
          </w:p>
        </w:tc>
      </w:tr>
      <w:tr w:rsidR="00A66957" w:rsidRPr="00A66957" w14:paraId="0F681468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CA7CEB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A272C32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D7586C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66957" w:rsidRPr="00A66957" w14:paraId="066F0375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E3A649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Раздел 4.</w:t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 xml:space="preserve"> Лексика и морфология</w:t>
            </w:r>
          </w:p>
        </w:tc>
      </w:tr>
      <w:tr w:rsidR="00A66957" w:rsidRPr="00A66957" w14:paraId="7A635F97" w14:textId="77777777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E4572C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F1319D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Слово как единица языка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D092CFA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0F3D9A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BAFB10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3E5E8A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BDCA25" w14:textId="77777777" w:rsidR="00AC6DC2" w:rsidRPr="00A66957" w:rsidRDefault="007435D6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«На какие вопросы могут отвечать слова?»;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Наблюдение за словами, отвечающими на вопросы «кто?», «что?»;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00CA94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686122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_gramote/6</w:t>
            </w:r>
          </w:p>
        </w:tc>
      </w:tr>
      <w:tr w:rsidR="00A66957" w:rsidRPr="00A66957" w14:paraId="6900752C" w14:textId="77777777">
        <w:trPr>
          <w:trHeight w:hRule="exact" w:val="30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572901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CCDCAA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Слово как название предмета, признака предмета, действия предмета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93A1C4F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5CBF2B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1E9E80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B37216" w14:textId="77777777" w:rsidR="00AC6DC2" w:rsidRPr="00A66957" w:rsidRDefault="00AC6DC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2C8AD0" w14:textId="77777777" w:rsidR="00AC6DC2" w:rsidRPr="00A66957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Совместное выполнение группировки слов по заданному признаку: отвечают на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вопрос «что?» / отвечают на вопрос«кто?»; Наблюдение за словами, отвечающими на вопросы «какой?», «какая?», «какое?»,«какие?»;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Комментированное выполнение задания: нахождение в тексте слов по заданным основаниям, например поиск слов,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отвечающих на вопрос «какая?»;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Наблюдение за словами, отвечающими на вопросы «что делать?», «что сделать?»; Работа в парах: отработка умения задавать к приведённым словам вопросы «что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делать?», «что сделать?»;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618B8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7F0571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_gramote/6</w:t>
            </w:r>
          </w:p>
        </w:tc>
      </w:tr>
      <w:tr w:rsidR="00A66957" w:rsidRPr="00A66957" w14:paraId="59CAB755" w14:textId="77777777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9C10DE" w14:textId="77777777" w:rsidR="00AC6DC2" w:rsidRPr="00A66957" w:rsidRDefault="007435D6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4.3.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400676" w14:textId="77777777" w:rsidR="00AC6DC2" w:rsidRPr="00A66957" w:rsidRDefault="007435D6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Выявление слов, значение которых требует уточнения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244D9B3" w14:textId="77777777" w:rsidR="00AC6DC2" w:rsidRPr="00A66957" w:rsidRDefault="007435D6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60732D" w14:textId="77777777" w:rsidR="00AC6DC2" w:rsidRPr="00A66957" w:rsidRDefault="007435D6">
            <w:pPr>
              <w:autoSpaceDE w:val="0"/>
              <w:autoSpaceDN w:val="0"/>
              <w:spacing w:before="76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2F8CAA" w14:textId="77777777" w:rsidR="00AC6DC2" w:rsidRPr="00A66957" w:rsidRDefault="007435D6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3457C2" w14:textId="77777777" w:rsidR="00AC6DC2" w:rsidRPr="00A66957" w:rsidRDefault="00AC6DC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178D02" w14:textId="77777777" w:rsidR="00AC6DC2" w:rsidRPr="00A66957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Наблюдение за словами, отвечающими на вопросы «что делать?», «что сделать?»; Работа в парах: отработка умения задавать к приведённым словам вопросы «что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делать?», «что сделать?»;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Работа в группах: нахождение в тексте слов по заданному основанию, например слов, отвечающих на вопрос «что делает?»;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897644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8B084F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_gramote/6</w:t>
            </w:r>
          </w:p>
        </w:tc>
      </w:tr>
      <w:tr w:rsidR="00A66957" w:rsidRPr="00A66957" w14:paraId="632CC27F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E822CD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48BF407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12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1D9D6A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66957" w:rsidRPr="00A66957" w14:paraId="5DA17CE8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2E7DEB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Раздел 5.</w:t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 xml:space="preserve"> Синтаксис</w:t>
            </w:r>
          </w:p>
        </w:tc>
      </w:tr>
      <w:tr w:rsidR="00AC6DC2" w:rsidRPr="00A66957" w14:paraId="38283135" w14:textId="77777777">
        <w:trPr>
          <w:trHeight w:hRule="exact" w:val="16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41B6A3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5.1.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084356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B0C15F5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B31811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AF29A2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DCDD14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1A2F12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со схемой предложения: умение читать схему предло​жения,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преобразовывать информацию,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полученную из схемы: составлять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предложения, соответствующие схеме, с учётом знаков препинания в конце схемы; Совместная работа: составление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предложения из набора слов;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8C811C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41D228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_gramote/6</w:t>
            </w:r>
          </w:p>
        </w:tc>
      </w:tr>
    </w:tbl>
    <w:p w14:paraId="78F48E93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590E92D0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6840" w:h="11900"/>
          <w:pgMar w:top="284" w:right="640" w:bottom="90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F2327AE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 w14:paraId="4CCAE6F1" w14:textId="77777777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B60A31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5.2.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B1B452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Установление связи слов в предложении при помощи смысловых вопросов.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85F8250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16E657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8F890C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896B5A" w14:textId="77777777" w:rsidR="00AC6DC2" w:rsidRPr="00A66957" w:rsidRDefault="00AC6DC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E814F0" w14:textId="77777777" w:rsidR="00AC6DC2" w:rsidRPr="00A66957" w:rsidRDefault="007435D6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в группах: восстановление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предложения в процессе выбора нужной формы слова, данного в скобках;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с сюжетными картинками 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небольшим текстом: выбор фрагментов текста, которые могут быть подписями под каждой из картинок;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7832B3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3DCC14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_gramote/6</w:t>
            </w:r>
          </w:p>
        </w:tc>
      </w:tr>
      <w:tr w:rsidR="00A66957" w:rsidRPr="00A66957" w14:paraId="381A3111" w14:textId="77777777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0A96ED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5.3.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CC0BC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Восстановление деформированных предложений.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F8AE6CE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C54613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1E2D8F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C67494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73435C" w14:textId="77777777" w:rsidR="00AC6DC2" w:rsidRPr="00A66957" w:rsidRDefault="007435D6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Практическая работа: деление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деформированного текста на предложения, корректировка оформления предложений, списывание с учётом правильного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оформления предложе​ний;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EBED85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Практическая работа;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403FF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_gramote/6</w:t>
            </w:r>
          </w:p>
        </w:tc>
      </w:tr>
      <w:tr w:rsidR="00A66957" w:rsidRPr="00A66957" w14:paraId="72F2CACF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D93470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5.4.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BD8FAB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53D6AF0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C4E87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9D8CFA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3616EF" w14:textId="77777777" w:rsidR="00AC6DC2" w:rsidRPr="00A66957" w:rsidRDefault="00AC6DC2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1A8692" w14:textId="77777777"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с сюжетными картинками 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небольшим текстом: выбор фрагментов текста, которые могут быть подписями под каждой из картинок;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96E45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F84818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_gramote/6</w:t>
            </w:r>
          </w:p>
        </w:tc>
      </w:tr>
      <w:tr w:rsidR="00A66957" w:rsidRPr="00A66957" w14:paraId="34248A2C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5B5E68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741BBAF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5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A04BC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66957" w:rsidRPr="00A66957" w14:paraId="32A0ADD4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D586C8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Раздел 6. </w:t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Орфография и пунктуация</w:t>
            </w:r>
          </w:p>
        </w:tc>
      </w:tr>
      <w:tr w:rsidR="00A66957" w:rsidRPr="00A66957" w14:paraId="3331FBA5" w14:textId="77777777">
        <w:trPr>
          <w:trHeight w:hRule="exact" w:val="64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396B91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6.1.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E07372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Ознакомление с правилами правописания и 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применение: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- раздельное написание слов в предложении;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- прописная буква в начале предложения и в именах собственных: в именах и фамилиях людей, кличках животных;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- перенос слов (без учёта морфемного членения слова);- гласные после шипящих в сочетаниях 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жи, ши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 (в положении под ударением), 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ча, ща, чу, щу;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- сочетания </w:t>
            </w:r>
            <w:r w:rsidRPr="00A6695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w w:val="97"/>
                <w:sz w:val="16"/>
                <w:lang w:val="ru-RU"/>
              </w:rPr>
              <w:t>чк, чн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;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- слова с непроверяемыми гласными и согласными (перечень слов в орфографическом словаре учебника);- знаки препинания в конце предложения: точка,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вопросительный и восклицательный знаки.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FB980C1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8D499F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4E4CFA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EBE218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4D934E" w14:textId="77777777" w:rsidR="00AC6DC2" w:rsidRPr="00A66957" w:rsidRDefault="007435D6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Наблюдение за словами, сходными по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звучанию, но различ​ными по написанию, установление причин возможной ошибки при записи этих слов;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Комментированное выполнение задания: выявление места в слове, где можно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допустить ошибку;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Беседа, актуализирующая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последовательность действий при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списывании;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Орфографический тренинг правильности и аккуратности списывания;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Наблюдение за написанием 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предложенных текстах соб​ственных имён существительных, формулирование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выводов, соотнесение сделанных выводов с формулировкой правила в учебнике;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Упражнение: запись предложений,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включающих собствен​ные имена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существительные;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Творческое задание: придумать небольшой рассказ, включив в него определённое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количество собственных имён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существительных;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Практическая работа: использовать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правило правописания собственных имён при решении практических задач (выбор написания, например: Орёл — орёл,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Снежинка — снежинка, Пушок — пушок и т. д.).;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Упражнение: выбор необходимого знака препинания в конце предложения;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8CFFB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Практическая работа;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EFB651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_gramote/6</w:t>
            </w:r>
          </w:p>
        </w:tc>
      </w:tr>
    </w:tbl>
    <w:p w14:paraId="1F8FC7F4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69F69B67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6840" w:h="11900"/>
          <w:pgMar w:top="284" w:right="640" w:bottom="328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4B4AE5D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 w14:paraId="7E868132" w14:textId="77777777">
        <w:trPr>
          <w:trHeight w:hRule="exact" w:val="22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91E780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6.2.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6AD872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Усвоение алгоритма списывания текста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7FE30B4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9F5870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09282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D16C8E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E49A5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Орфографический тренинг: отработка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правописания сочета​ ний жи, ши, ча, ща, чу, щу, осуществление самоконтроля при использовании правил;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Наблюдение за написанием слов с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сочетаниями чк, чн, формулирование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правила по результатам наблюдения,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соотнесение вывода с текстом учебника; Орфографический тренинг: написание слов с сочетаниями чк, чн;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C1269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7B2D52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http://korolevairin.ucoz.net/load/obuchenie _gramote/6</w:t>
            </w:r>
          </w:p>
        </w:tc>
      </w:tr>
      <w:tr w:rsidR="00A66957" w:rsidRPr="00A66957" w14:paraId="077E908B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175646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F557FB0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14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106EFB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66957" w:rsidRPr="00A66957" w14:paraId="327284A2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7BD3A1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Раздел 7. </w:t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</w:rPr>
              <w:t>Развитие речи</w:t>
            </w:r>
          </w:p>
        </w:tc>
      </w:tr>
      <w:tr w:rsidR="00A66957" w:rsidRPr="00A66957" w14:paraId="22F762C9" w14:textId="77777777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56F6B7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7.1.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43CFB5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98404BB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B659B1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9BBA62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4A2EB2" w14:textId="77777777" w:rsidR="00AC6DC2" w:rsidRPr="00A66957" w:rsidRDefault="00AC6DC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EE4E7D" w14:textId="77777777" w:rsidR="00AC6DC2" w:rsidRPr="00A66957" w:rsidRDefault="007435D6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с рисунками, на которых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изображены разные ситуа​ции общения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(приветствие, прощание, извинение,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благодар​ность, обращение с просьбой), устное обсуждение этих ситуаций, выбор соответствующих каждой ситуации слов речевого этикета;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диалог, в ходе которого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обсуждаются ситуации общения, в которых выражается просьба, обосновывается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выбор слов речевого этикета,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соответствующих ситуации выражения просьбы;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Моделирование речевой ситуации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вежливого отказа с исполь​зованием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опорных слов;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Разыгрывание сценок, отражающих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ситуации выражения просьбы, извинения, вежливого отказа;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45D37F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CF90EB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https://multiurok.ru/files/prezentatsiia-k-uroku-obucheniia-gramote-1-klass-r.html</w:t>
            </w:r>
          </w:p>
        </w:tc>
      </w:tr>
      <w:tr w:rsidR="00AC6DC2" w:rsidRPr="00A66957" w14:paraId="0EA6B931" w14:textId="77777777">
        <w:trPr>
          <w:trHeight w:hRule="exact" w:val="22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58394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7.2.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56DFB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Текст как единица речи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5B8E5EA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591089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DC1909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B929C3" w14:textId="77777777" w:rsidR="00AC6DC2" w:rsidRPr="00A66957" w:rsidRDefault="00AC6DC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840038" w14:textId="77777777" w:rsidR="00AC6DC2" w:rsidRPr="00A66957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Разыгрывание сценок, отражающих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ситуации выражения просьбы, извинения, вежливого отказа;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Моделирование речевой ситуации,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содержащей извинение, анализ данной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ситуации, выбор адекватных средств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выраже​ния извинения;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Комментированное выполнение задания: выбор из предло​женного набора этикетных слов, соответствующих заданным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ситуациям общения;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095123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7AA207" w14:textId="77777777"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https://multiurok.ru/files/p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rezentatsiia-k-uroku-obucheniia-gramote-1-klass-r.html</w:t>
            </w:r>
          </w:p>
        </w:tc>
      </w:tr>
    </w:tbl>
    <w:p w14:paraId="2D1B4DB1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0B803E52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6840" w:h="11900"/>
          <w:pgMar w:top="284" w:right="640" w:bottom="116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1E37A0C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66957" w:rsidRPr="00A66957" w14:paraId="25DA8A61" w14:textId="7777777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CE0949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7.3.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46F0B6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Осознание ситуации общения: с какой целью, с кем и где происходит общение.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98D62FC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1B5AD4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784576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DC6E3" w14:textId="77777777" w:rsidR="00AC6DC2" w:rsidRPr="00A66957" w:rsidRDefault="00AC6DC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93D898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Моделирование речевой ситуации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вежливого отказа с исполь​зованием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опорных слов;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Разыгрывание сценок, отражающих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ситуации выражения просьбы, извинения, вежливого отказа;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Моделирование речевой ситуации,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содержащей извинение, анализ данной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ситуации, выбор адекватных средств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выраже​ния извинения;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Комментированное выполнение задания: выбор из предло​женного набора этикетных слов, соответствующих заданным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ситуациям общения;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908CD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036230" w14:textId="77777777" w:rsidR="00AC6DC2" w:rsidRPr="00A66957" w:rsidRDefault="007435D6">
            <w:pPr>
              <w:autoSpaceDE w:val="0"/>
              <w:autoSpaceDN w:val="0"/>
              <w:spacing w:before="78" w:after="0" w:line="250" w:lineRule="auto"/>
              <w:ind w:left="72" w:right="100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https://infourok.ru/prezentaciya-po-russkomu-yaziku-na-temu-situaciya-obscheniya-celi-v-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obschenii-2919316.html</w:t>
            </w:r>
          </w:p>
        </w:tc>
      </w:tr>
      <w:tr w:rsidR="00A66957" w:rsidRPr="00A66957" w14:paraId="5859A8C0" w14:textId="77777777">
        <w:trPr>
          <w:trHeight w:hRule="exact" w:val="24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B74E4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7.4.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C03DE0" w14:textId="77777777"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Ситуации устного общения (чтение диалогов по ролям, просмотр видеоматериалов, прослушивание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аудиозаписи).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2127531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26C932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14852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4064BA" w14:textId="77777777" w:rsidR="00AC6DC2" w:rsidRPr="00A66957" w:rsidRDefault="00AC6DC2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6525D6" w14:textId="77777777" w:rsidR="00AC6DC2" w:rsidRPr="00A66957" w:rsidRDefault="007435D6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Моделирование речевой ситуации,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содержащей извинение, анализ данной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ситуации, выбор адекватных средств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выраже​ния извинения;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Комментированное выполнение задания: выбор из предло​женного набора этикетных слов, соответствующих заданным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ситуациям общения;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Творческое задание: придумать ситуации общения, в кото​рых могут быть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употреблены предложенные этикетные слова;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695CA9" w14:textId="77777777" w:rsidR="00AC6DC2" w:rsidRPr="00A66957" w:rsidRDefault="007435D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471AD" w14:textId="77777777" w:rsidR="00AC6DC2" w:rsidRPr="00A66957" w:rsidRDefault="007435D6">
            <w:pPr>
              <w:autoSpaceDE w:val="0"/>
              <w:autoSpaceDN w:val="0"/>
              <w:spacing w:before="76" w:after="0" w:line="250" w:lineRule="auto"/>
              <w:ind w:left="72" w:right="100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https://infourok.ru/prezentaciya-po-russkomu-yaziku-na-temu-situaciya-obscheniya-celi-v-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obschenii-2919316.html</w:t>
            </w:r>
          </w:p>
        </w:tc>
      </w:tr>
      <w:tr w:rsidR="00A66957" w:rsidRPr="00A66957" w14:paraId="39DF64ED" w14:textId="7777777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ABC2B8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7.5.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59AEB7" w14:textId="77777777" w:rsidR="00AC6DC2" w:rsidRPr="00A66957" w:rsidRDefault="007435D6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59059DC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D3F9F4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28E5DA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06985D" w14:textId="77777777" w:rsidR="00AC6DC2" w:rsidRPr="00A66957" w:rsidRDefault="00AC6DC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0FFC27" w14:textId="77777777" w:rsidR="00AC6DC2" w:rsidRPr="00A66957" w:rsidRDefault="007435D6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Творческое задание: придумать ситуации общения, в кото​рых могут быть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употреблены предложенные этикетные слова;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в группах: оценивание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дидактического текста с точки зрения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наличия/отсутствия необходимых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элементов речево​го этикета в описанных в тексте ситуациях общения;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Работа в группах: оценивание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 xml:space="preserve">предложенных юмористиче​ских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стихотворений с точки зрения соблюдения героями стихотворений правил речевого этикета;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49523D" w14:textId="77777777" w:rsidR="00AC6DC2" w:rsidRPr="00A66957" w:rsidRDefault="007435D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 xml:space="preserve">Устный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E4C17B" w14:textId="77777777" w:rsidR="00AC6DC2" w:rsidRPr="00A66957" w:rsidRDefault="007435D6">
            <w:pPr>
              <w:autoSpaceDE w:val="0"/>
              <w:autoSpaceDN w:val="0"/>
              <w:spacing w:before="78" w:after="0" w:line="250" w:lineRule="auto"/>
              <w:ind w:left="72" w:right="100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https://infourok.ru/prezentaciy a-po-russkomu-yaziku-na-temu-situaciya-obscheniya-celi-v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-obschenii-2919316.html</w:t>
            </w:r>
          </w:p>
        </w:tc>
      </w:tr>
      <w:tr w:rsidR="00A66957" w:rsidRPr="00A66957" w14:paraId="10486026" w14:textId="7777777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2F9863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Итого по разделу: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EF5E1F6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10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EA6598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66957" w:rsidRPr="00A66957" w14:paraId="13E17F52" w14:textId="77777777">
        <w:trPr>
          <w:trHeight w:hRule="exact" w:val="494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9D42CF" w14:textId="77777777" w:rsidR="00AC6DC2" w:rsidRPr="00A66957" w:rsidRDefault="007435D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Резервное время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318D11A" w14:textId="77777777" w:rsidR="00AC6DC2" w:rsidRPr="00A66957" w:rsidRDefault="006617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1A7403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DC2" w:rsidRPr="00A66957" w14:paraId="41E341B8" w14:textId="77777777">
        <w:trPr>
          <w:trHeight w:hRule="exact" w:val="32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DE2A4E" w14:textId="77777777" w:rsidR="00AC6DC2" w:rsidRPr="00A66957" w:rsidRDefault="007435D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209D10D" w14:textId="77777777" w:rsidR="00AC6DC2" w:rsidRPr="00A66957" w:rsidRDefault="0066176B" w:rsidP="0066176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</w:rPr>
              <w:t>132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5839D" w14:textId="77777777" w:rsidR="00AC6DC2" w:rsidRPr="0066176B" w:rsidRDefault="0066176B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lang w:val="ru-RU"/>
              </w:rP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B6F819" w14:textId="77777777" w:rsidR="00AC6DC2" w:rsidRPr="0066176B" w:rsidRDefault="0066176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3</w:t>
            </w:r>
          </w:p>
        </w:tc>
        <w:tc>
          <w:tcPr>
            <w:tcW w:w="8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58D4A9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465D0004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78D680ED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6840" w:h="11900"/>
          <w:pgMar w:top="284" w:right="640" w:bottom="988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81CFE61" w14:textId="77777777" w:rsidR="00AC6DC2" w:rsidRPr="00A66957" w:rsidRDefault="00AC6DC2">
      <w:pPr>
        <w:autoSpaceDE w:val="0"/>
        <w:autoSpaceDN w:val="0"/>
        <w:spacing w:after="78" w:line="220" w:lineRule="exact"/>
        <w:rPr>
          <w:rFonts w:ascii="Times New Roman" w:hAnsi="Times New Roman" w:cs="Times New Roman"/>
          <w:color w:val="000000" w:themeColor="text1"/>
        </w:rPr>
      </w:pPr>
    </w:p>
    <w:p w14:paraId="6B57B9DC" w14:textId="77777777" w:rsidR="00AC6DC2" w:rsidRPr="00A66957" w:rsidRDefault="007435D6">
      <w:pPr>
        <w:autoSpaceDE w:val="0"/>
        <w:autoSpaceDN w:val="0"/>
        <w:spacing w:after="320" w:line="230" w:lineRule="auto"/>
        <w:rPr>
          <w:rFonts w:ascii="Times New Roman" w:hAnsi="Times New Roman" w:cs="Times New Roman"/>
          <w:color w:val="000000" w:themeColor="text1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66957" w:rsidRPr="00A66957" w14:paraId="67909C88" w14:textId="77777777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218F9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№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п/п</w:t>
            </w:r>
          </w:p>
        </w:tc>
        <w:tc>
          <w:tcPr>
            <w:tcW w:w="3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04B93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43162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B5AA76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 xml:space="preserve">Дата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изучения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957F7" w14:textId="77777777" w:rsidR="00AC6DC2" w:rsidRPr="00A66957" w:rsidRDefault="007435D6">
            <w:pPr>
              <w:autoSpaceDE w:val="0"/>
              <w:autoSpaceDN w:val="0"/>
              <w:spacing w:before="98" w:after="0" w:line="271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commentRangeStart w:id="1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Виды</w:t>
            </w:r>
            <w:commentRangeEnd w:id="1"/>
            <w:r w:rsidR="00FA227C">
              <w:rPr>
                <w:rStyle w:val="aff8"/>
              </w:rPr>
              <w:commentReference w:id="1"/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 xml:space="preserve">,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commentRangeStart w:id="2"/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формы</w:t>
            </w:r>
            <w:commentRangeEnd w:id="2"/>
            <w:r w:rsidR="00FA227C">
              <w:rPr>
                <w:rStyle w:val="aff8"/>
              </w:rPr>
              <w:commentReference w:id="2"/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контроля</w:t>
            </w:r>
          </w:p>
        </w:tc>
      </w:tr>
      <w:tr w:rsidR="00A66957" w:rsidRPr="00A66957" w14:paraId="07A25421" w14:textId="77777777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20CB6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E6CE5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E471A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E99D37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4116A2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DFB8D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81AA0" w14:textId="77777777" w:rsidR="00AC6DC2" w:rsidRPr="00A66957" w:rsidRDefault="00AC6D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66957" w:rsidRPr="00A66957" w14:paraId="3BBF9B76" w14:textId="7777777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22DF5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2A0425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Работа с серией сюжетных картинок. Пропись.</w:t>
            </w:r>
          </w:p>
          <w:p w14:paraId="70EDC7E5" w14:textId="77777777" w:rsidR="00AC6DC2" w:rsidRPr="00A66957" w:rsidRDefault="007435D6">
            <w:pPr>
              <w:autoSpaceDE w:val="0"/>
              <w:autoSpaceDN w:val="0"/>
              <w:spacing w:before="70" w:after="0" w:line="262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Ориентировка на странице прописей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1A8ED4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E657E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C7CAC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BB3086" w14:textId="77777777" w:rsidR="00AC6DC2" w:rsidRPr="00A66957" w:rsidRDefault="00AC6DC2" w:rsidP="00D53121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164A9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03DEFA8D" w14:textId="77777777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BBBF34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A316B6" w14:textId="77777777" w:rsidR="00AC6DC2" w:rsidRPr="00A66957" w:rsidRDefault="007435D6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commentRangeStart w:id="3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Составление рассказов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(устно) по </w:t>
            </w:r>
            <w:r w:rsidR="00FA227C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собственным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наблюдениям, по сюжетным картинкам на разные темы.</w:t>
            </w:r>
            <w:commentRangeEnd w:id="3"/>
            <w:r w:rsidR="00FA227C">
              <w:rPr>
                <w:rStyle w:val="aff8"/>
              </w:rPr>
              <w:commentReference w:id="3"/>
            </w:r>
          </w:p>
          <w:p w14:paraId="74AB48BD" w14:textId="77777777" w:rsidR="00AC6DC2" w:rsidRPr="00A66957" w:rsidRDefault="007435D6">
            <w:pPr>
              <w:autoSpaceDE w:val="0"/>
              <w:autoSpaceDN w:val="0"/>
              <w:spacing w:before="70" w:after="0" w:line="271" w:lineRule="auto"/>
              <w:ind w:left="72" w:right="72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Отработка алгоритма действий на странице прописей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1267F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2BE29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1D0D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D4C0B6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F1D757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54BC4CA2" w14:textId="77777777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3EB3D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84FC12" w14:textId="77777777" w:rsidR="00AC6DC2" w:rsidRPr="00A66957" w:rsidRDefault="007435D6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Составление рассказов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(устно) по собственным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наблюдениям, по сюжетным картинкам на разные темы. 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Проведение параллельных линий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C6F94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562894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5FA56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97959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911AC2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2AB2FA08" w14:textId="77777777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D4B99E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E1C947" w14:textId="77777777" w:rsidR="00AC6DC2" w:rsidRPr="00A66957" w:rsidRDefault="007435D6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Составление рассказов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(устно) по собственным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наблюдениям, по сюжетным картинкам на разные темы.</w:t>
            </w:r>
          </w:p>
          <w:p w14:paraId="25F36B55" w14:textId="77777777" w:rsidR="00AC6DC2" w:rsidRPr="00A66957" w:rsidRDefault="007435D6">
            <w:pPr>
              <w:autoSpaceDE w:val="0"/>
              <w:autoSpaceDN w:val="0"/>
              <w:spacing w:before="70" w:after="0" w:line="262" w:lineRule="auto"/>
              <w:ind w:left="72" w:right="86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Горизонтальные и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вертикальные линии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695AB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CB1413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CDE9B5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8B7F32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9B9514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6BA6F19B" w14:textId="77777777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ECF9C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DF712F" w14:textId="77777777" w:rsidR="00AC6DC2" w:rsidRPr="00A66957" w:rsidRDefault="007435D6">
            <w:pPr>
              <w:autoSpaceDE w:val="0"/>
              <w:autoSpaceDN w:val="0"/>
              <w:spacing w:before="100" w:after="0" w:line="281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Составление рассказов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(устно) по собственным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наблюдениям, по сюжетным картинкам на разные темы. 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Наклонные и прямые линии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05E5EC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52845F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AD1118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75A4BA" w14:textId="77777777" w:rsidR="00AC6DC2" w:rsidRPr="00A66957" w:rsidRDefault="00AC6DC2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3D59B3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C6DC2" w:rsidRPr="00A66957" w14:paraId="667672DD" w14:textId="77777777">
        <w:trPr>
          <w:trHeight w:hRule="exact" w:val="21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8FAF6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4827FA" w14:textId="77777777" w:rsidR="00AC6DC2" w:rsidRPr="00A66957" w:rsidRDefault="007435D6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Составление рассказов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(устно) по собственным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наблюдениям, по сюжетным картинкам на разные темы.</w:t>
            </w:r>
          </w:p>
          <w:p w14:paraId="103298E2" w14:textId="77777777" w:rsidR="00AC6DC2" w:rsidRPr="00A66957" w:rsidRDefault="007435D6">
            <w:pPr>
              <w:autoSpaceDE w:val="0"/>
              <w:autoSpaceDN w:val="0"/>
              <w:spacing w:before="70" w:after="0" w:line="262" w:lineRule="auto"/>
              <w:ind w:left="72" w:right="43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Наклонные и волнистые линии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FE1A2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1FBAE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52DCF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F46AF7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B86138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</w:tbl>
    <w:p w14:paraId="69217A19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44560DEA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1900" w:h="16840"/>
          <w:pgMar w:top="298" w:right="650" w:bottom="98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4609503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66957" w:rsidRPr="00A66957" w14:paraId="464F9582" w14:textId="77777777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1671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D80E8" w14:textId="77777777" w:rsidR="00AC6DC2" w:rsidRPr="00A66957" w:rsidRDefault="007435D6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Составление рассказов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(устно) по собственным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наблюдениям, по сюжетным картинкам на разные темы.</w:t>
            </w:r>
          </w:p>
          <w:p w14:paraId="06E6EEC5" w14:textId="77777777" w:rsidR="00AC6DC2" w:rsidRPr="00A66957" w:rsidRDefault="007435D6">
            <w:pPr>
              <w:autoSpaceDE w:val="0"/>
              <w:autoSpaceDN w:val="0"/>
              <w:spacing w:before="7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Письмо полуовалов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62AEA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D3B9B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87953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74379F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86A408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4E72D985" w14:textId="77777777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276474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45BA3D" w14:textId="77777777" w:rsidR="00AC6DC2" w:rsidRPr="00A66957" w:rsidRDefault="007435D6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Составление рассказов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(устно) по собственным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наблюдениям, по сюжетным картинкам на разные темы.</w:t>
            </w:r>
          </w:p>
          <w:p w14:paraId="6E0698FD" w14:textId="77777777" w:rsidR="00AC6DC2" w:rsidRPr="00A66957" w:rsidRDefault="007435D6">
            <w:pPr>
              <w:autoSpaceDE w:val="0"/>
              <w:autoSpaceDN w:val="0"/>
              <w:spacing w:before="72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Письмо овалов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28122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4D3FE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9963A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91A6C3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B7422E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2B97C425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0F91FE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608C7A" w14:textId="77777777" w:rsidR="00AC6DC2" w:rsidRPr="00A66957" w:rsidRDefault="007435D6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Выполнение графического задания при работе с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рисунками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F9D792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CFDF2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B15A5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E4E1FA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BE0A24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505C7AA6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C9AB3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7CE5F" w14:textId="77777777" w:rsidR="00AC6DC2" w:rsidRPr="00A66957" w:rsidRDefault="007435D6">
            <w:pPr>
              <w:autoSpaceDE w:val="0"/>
              <w:autoSpaceDN w:val="0"/>
              <w:spacing w:before="98" w:after="0" w:line="271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commentRangeStart w:id="4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Различение слова 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предложения.</w:t>
            </w:r>
            <w:commentRangeEnd w:id="4"/>
            <w:r w:rsidR="00FA227C">
              <w:rPr>
                <w:rStyle w:val="aff8"/>
              </w:rPr>
              <w:commentReference w:id="4"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Линии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сложной конфигурации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14EA6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714DB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BFD062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AA0429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6E7A73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50F3CE0C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DA093A" w14:textId="77777777" w:rsidR="00460B2E" w:rsidRPr="00A66957" w:rsidRDefault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11</w:t>
            </w:r>
            <w:r w:rsidR="00000B23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09E27" w14:textId="77777777" w:rsidR="00460B2E" w:rsidRPr="00A66957" w:rsidRDefault="00460B2E" w:rsidP="00460B2E">
            <w:pPr>
              <w:autoSpaceDE w:val="0"/>
              <w:autoSpaceDN w:val="0"/>
              <w:spacing w:before="98" w:after="0" w:line="271" w:lineRule="auto"/>
              <w:ind w:right="57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Различение слова 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предложения. Линии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сложной конфигурации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04531" w14:textId="77777777" w:rsidR="00460B2E" w:rsidRPr="00A66957" w:rsidRDefault="00460B2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CB2891" w14:textId="77777777" w:rsidR="00460B2E" w:rsidRPr="00A66957" w:rsidRDefault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E00C40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4301B0" w14:textId="77777777" w:rsidR="00460B2E" w:rsidRPr="00A66957" w:rsidRDefault="00460B2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4A252" w14:textId="77777777" w:rsidR="00460B2E" w:rsidRPr="00A66957" w:rsidRDefault="00460B2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73081D0E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348D48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12</w:t>
            </w:r>
            <w:r w:rsidR="00000B23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1CE4B6" w14:textId="77777777" w:rsidR="00460B2E" w:rsidRPr="00A66957" w:rsidRDefault="00460B2E" w:rsidP="00460B2E">
            <w:pPr>
              <w:autoSpaceDE w:val="0"/>
              <w:autoSpaceDN w:val="0"/>
              <w:spacing w:before="98" w:after="0" w:line="271" w:lineRule="auto"/>
              <w:ind w:right="57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commentRangeStart w:id="5"/>
            <w:r w:rsidRPr="00A6695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Диагностика по оценке стартовых возможностей.</w:t>
            </w:r>
            <w:commentRangeEnd w:id="5"/>
            <w:r w:rsidR="00CF021F">
              <w:rPr>
                <w:rStyle w:val="aff8"/>
              </w:rPr>
              <w:commentReference w:id="5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F06FC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3BEED5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460978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E5FAE4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6BC72" w14:textId="77777777" w:rsidR="00460B2E" w:rsidRPr="00A66957" w:rsidRDefault="00460B2E" w:rsidP="00460B2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</w:p>
        </w:tc>
      </w:tr>
      <w:tr w:rsidR="00A66957" w:rsidRPr="00A66957" w14:paraId="51A6E015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4F9268" w14:textId="77777777" w:rsidR="00460B2E" w:rsidRPr="00A66957" w:rsidRDefault="00000B23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13</w:t>
            </w:r>
            <w:r w:rsidR="00460B2E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B05E0D" w14:textId="77777777" w:rsidR="00460B2E" w:rsidRPr="00A66957" w:rsidRDefault="00460B2E" w:rsidP="00460B2E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commentRangeStart w:id="6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А, а</w:t>
            </w:r>
            <w:commentRangeEnd w:id="6"/>
            <w:r w:rsidR="00CF021F">
              <w:rPr>
                <w:rStyle w:val="aff8"/>
              </w:rPr>
              <w:commentReference w:id="6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14CA07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9735F2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FD8917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80FAB7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F23A1" w14:textId="77777777" w:rsidR="00460B2E" w:rsidRPr="00A66957" w:rsidRDefault="00460B2E" w:rsidP="00460B2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6D32F918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EF6491" w14:textId="77777777" w:rsidR="00460B2E" w:rsidRPr="00A66957" w:rsidRDefault="00000B23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14</w:t>
            </w:r>
            <w:r w:rsidR="00460B2E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F1C779" w14:textId="77777777" w:rsidR="00460B2E" w:rsidRPr="00A66957" w:rsidRDefault="00460B2E" w:rsidP="00460B2E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7E3AA9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9D26BC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E3BCC2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CD3CBC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9FE579" w14:textId="77777777" w:rsidR="00460B2E" w:rsidRPr="00A66957" w:rsidRDefault="00460B2E" w:rsidP="00460B2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658EB038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AF904" w14:textId="77777777" w:rsidR="00460B2E" w:rsidRPr="00A66957" w:rsidRDefault="00000B23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15</w:t>
            </w:r>
            <w:r w:rsidR="00460B2E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7FEC7E" w14:textId="77777777" w:rsidR="00460B2E" w:rsidRPr="00A66957" w:rsidRDefault="00460B2E" w:rsidP="00460B2E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A04FAE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1D78A4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9E86C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463D99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B5B933" w14:textId="77777777" w:rsidR="00460B2E" w:rsidRPr="00A66957" w:rsidRDefault="00460B2E" w:rsidP="00460B2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6AE1BCAC" w14:textId="77777777">
        <w:trPr>
          <w:trHeight w:hRule="exact" w:val="1166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0B4B42" w14:textId="77777777" w:rsidR="00460B2E" w:rsidRPr="00A66957" w:rsidRDefault="00460B2E" w:rsidP="00460B2E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16.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52E092" w14:textId="77777777" w:rsidR="00460B2E" w:rsidRPr="00A66957" w:rsidRDefault="00460B2E" w:rsidP="00460B2E">
            <w:pPr>
              <w:autoSpaceDE w:val="0"/>
              <w:autoSpaceDN w:val="0"/>
              <w:spacing w:before="100" w:after="0" w:line="271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Закрепление зрительного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образа строчной и заглавной букв И, и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7E005B" w14:textId="77777777" w:rsidR="00460B2E" w:rsidRPr="00A66957" w:rsidRDefault="00460B2E" w:rsidP="00460B2E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E06932" w14:textId="77777777" w:rsidR="00460B2E" w:rsidRPr="00A66957" w:rsidRDefault="00460B2E" w:rsidP="00460B2E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306E3F" w14:textId="77777777" w:rsidR="00460B2E" w:rsidRPr="00A66957" w:rsidRDefault="00460B2E" w:rsidP="00460B2E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21A83" w14:textId="77777777" w:rsidR="00460B2E" w:rsidRPr="00A66957" w:rsidRDefault="00460B2E" w:rsidP="00460B2E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BFF332" w14:textId="77777777" w:rsidR="00460B2E" w:rsidRPr="00A66957" w:rsidRDefault="00460B2E" w:rsidP="00460B2E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28AFC3FB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007E5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0BCE4F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Письмо строчной буквы 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F678C0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83459A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11F558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FE06FD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5EDF77" w14:textId="77777777" w:rsidR="00460B2E" w:rsidRPr="00A66957" w:rsidRDefault="00460B2E" w:rsidP="00460B2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460B2E" w:rsidRPr="00A66957" w14:paraId="17C57B6E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FE2F4C" w14:textId="77777777" w:rsidR="00460B2E" w:rsidRPr="00A66957" w:rsidRDefault="003A49F6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18</w:t>
            </w:r>
            <w:r w:rsidR="00460B2E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6982E1" w14:textId="77777777" w:rsidR="00460B2E" w:rsidRPr="00A66957" w:rsidRDefault="00460B2E" w:rsidP="00460B2E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CEA66A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D2FE96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7D7E4F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6370EC" w14:textId="77777777" w:rsidR="00460B2E" w:rsidRPr="00A66957" w:rsidRDefault="00460B2E" w:rsidP="00460B2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EFC781" w14:textId="77777777" w:rsidR="00460B2E" w:rsidRPr="00A66957" w:rsidRDefault="00460B2E" w:rsidP="00460B2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</w:tbl>
    <w:p w14:paraId="0E1CDD17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045A82B1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1900" w:h="16840"/>
          <w:pgMar w:top="284" w:right="650" w:bottom="48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F5470C8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66957" w:rsidRPr="00A66957" w14:paraId="6E8294A9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777024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19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5D37E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commentRangeStart w:id="7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Н, н</w:t>
            </w:r>
            <w:commentRangeEnd w:id="7"/>
            <w:r w:rsidR="00CF021F">
              <w:rPr>
                <w:rStyle w:val="aff8"/>
              </w:rPr>
              <w:commentReference w:id="7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F6E6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1A3E6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D8D3F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490080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A510C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3C45497C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8E11D4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20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4EC45D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Н, н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CFEF2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16EDC3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BFA9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B9B898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EB771C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7A8B94B6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20EB7E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21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F72BA0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514D5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114053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D86B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852CA2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0E381D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1A01AAE7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D504B3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22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22272A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Письмо строчной и заглавной букв К, 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52B7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A0FFFE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89A0F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F120F0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895EAA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453980E9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061F3B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23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E906ED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BBB2E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CB04A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7F9354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3CA9F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C0E5B8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0F1D3566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1345E8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24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6DB843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Т, т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42BA2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EC65E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0D1805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5F42E4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96252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5F3DEB4F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963BCE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25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813F0E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5CC13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6E5A7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91532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2F1943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E91E58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508661BD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7931A1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26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71D7F5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76D67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0EE58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894D42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659A31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D93300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3DEF934F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60683A" w14:textId="77777777" w:rsidR="00AC6DC2" w:rsidRPr="00A66957" w:rsidRDefault="003A49F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27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8B475E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3DDA3B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E9F7A7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CEA2FF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500F0B" w14:textId="77777777" w:rsidR="00AC6DC2" w:rsidRPr="00A66957" w:rsidRDefault="00AC6DC2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5DDCE2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214DEFE0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F302EF" w14:textId="77777777" w:rsidR="00AC6DC2" w:rsidRPr="00A66957" w:rsidRDefault="003A49F6" w:rsidP="003A49F6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28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C45E5E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В, 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652A4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14598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BBB1E4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A4387D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180A3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71B428C7" w14:textId="77777777" w:rsidTr="000A520E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F827CF" w14:textId="77777777" w:rsidR="00000B23" w:rsidRPr="00A66957" w:rsidRDefault="003A49F6" w:rsidP="000A52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29</w:t>
            </w:r>
            <w:r w:rsidR="00000B23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1C1C52" w14:textId="77777777" w:rsidR="00000B23" w:rsidRPr="00A66957" w:rsidRDefault="00000B23" w:rsidP="000A520E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В, 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7753C0" w14:textId="77777777" w:rsidR="00000B23" w:rsidRPr="00A66957" w:rsidRDefault="00000B23" w:rsidP="000A520E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D4BE0D" w14:textId="77777777" w:rsidR="00000B23" w:rsidRPr="00A66957" w:rsidRDefault="00000B23" w:rsidP="000A52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BAF45" w14:textId="77777777" w:rsidR="00000B23" w:rsidRPr="00A66957" w:rsidRDefault="00000B23" w:rsidP="000A52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CFCCE6" w14:textId="77777777" w:rsidR="00000B23" w:rsidRPr="00A66957" w:rsidRDefault="00000B23" w:rsidP="000A52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F45D83" w14:textId="77777777" w:rsidR="00000B23" w:rsidRPr="00A66957" w:rsidRDefault="00000B23" w:rsidP="000A520E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601EF624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8D515B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30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76DBA9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D5C6C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38693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9F692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E4F584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AB7E74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C6DC2" w:rsidRPr="00A66957" w14:paraId="1723F73A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D5A04B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31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730F3A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1BDD7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0BFD5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01D32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0E915A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EB1226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</w:tbl>
    <w:p w14:paraId="59D0211E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20936CD1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1900" w:h="16840"/>
          <w:pgMar w:top="284" w:right="650" w:bottom="508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2C25D80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66957" w:rsidRPr="00A66957" w14:paraId="47486C76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89CD99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32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10EB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П, п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BF76A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37A02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08274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D79539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84A205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434742BD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75D21E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33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0AAE48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864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CCAA6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B28F7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35678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D13D1F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22A600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546D7C0F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D8265A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34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440E6E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EA739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615BB3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078E7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F113B1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8D4A6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6E3AEC73" w14:textId="77777777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3D2F7B" w14:textId="77777777" w:rsidR="00AC6DC2" w:rsidRPr="00A66957" w:rsidRDefault="003A49F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35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5347F7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З, з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FCB71C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09619F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2F04C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F974CB" w14:textId="77777777" w:rsidR="00AC6DC2" w:rsidRPr="00A66957" w:rsidRDefault="00AC6DC2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0259C6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3EEEEAE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8DEAB7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36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260E6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С, с -</w:t>
            </w:r>
            <w:r w:rsidR="004C39B1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я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З, з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FC190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598B64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4577B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0E48AC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06DA3B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136B6D1B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6F8E8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37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77DDAE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050B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A5B46E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07B70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0563EE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D779E1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14D6E806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455969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38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83D840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Б, б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0BF78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24B01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835FD5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003855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7DF96E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0118096E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8FF9C9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39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6E5210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4EF293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BCC52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E505A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176569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A4363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2FE41CD0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2E79FC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40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0A74CB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Д, 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2F503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256CF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D12D9E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CFFEF6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74E0E2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321083DA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3221D1" w14:textId="77777777" w:rsidR="00AC6DC2" w:rsidRPr="00A66957" w:rsidRDefault="003A49F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41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4828FD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Т, т - Д, 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59587C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48070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0180A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6F8D1" w14:textId="77777777" w:rsidR="00AC6DC2" w:rsidRPr="00A66957" w:rsidRDefault="00AC6DC2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846B2D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2A9AC4D1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9F0841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42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0C7915" w14:textId="77777777" w:rsidR="00AC6DC2" w:rsidRPr="00A66957" w:rsidRDefault="000A520E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Я, 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E01CE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E81A5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46978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2EEFED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73C8C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2846364B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7D465E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43.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013FB7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F638D5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EF05D7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BFE75D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1BC7F5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D2CE6E" w14:textId="77777777" w:rsidR="00A66957" w:rsidRPr="00A66957" w:rsidRDefault="00A66957" w:rsidP="00A66957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108A0ADD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9D971E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44.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BB1265" w14:textId="77777777" w:rsidR="00A66957" w:rsidRPr="00A66957" w:rsidRDefault="00A66957" w:rsidP="00A66957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Г, г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BD84E1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9FA3EC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607C10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8437DF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60397C" w14:textId="77777777" w:rsidR="00A66957" w:rsidRPr="00A66957" w:rsidRDefault="00A66957" w:rsidP="00A66957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14365DFE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CF7856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45.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4829A0" w14:textId="77777777" w:rsidR="00947820" w:rsidRPr="00A66957" w:rsidRDefault="00947820" w:rsidP="0094782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К, к - Г, г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71A34E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92F2C7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78977B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5825B1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AAF99A" w14:textId="77777777" w:rsidR="00947820" w:rsidRPr="00A66957" w:rsidRDefault="00947820" w:rsidP="00947820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</w:tbl>
    <w:p w14:paraId="04C092F9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6AD308AF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1900" w:h="16840"/>
          <w:pgMar w:top="284" w:right="650" w:bottom="3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D01248D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66957" w:rsidRPr="00A66957" w14:paraId="2DA9A6FC" w14:textId="77777777" w:rsidTr="000A520E">
        <w:trPr>
          <w:trHeight w:hRule="exact" w:val="14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E3FC2D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46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4E4B14" w14:textId="77777777" w:rsidR="00AC6DC2" w:rsidRPr="00A66957" w:rsidRDefault="007435D6" w:rsidP="000A520E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Ч, ч</w:t>
            </w:r>
            <w:r w:rsidR="000A520E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. Правописание </w:t>
            </w:r>
            <w:r w:rsidR="000A520E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c</w:t>
            </w:r>
            <w:r w:rsidR="000A520E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очетаний ча-чу.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A2F424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7CD38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CCDD8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C6ACC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A089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Устный опрос;</w:t>
            </w:r>
          </w:p>
        </w:tc>
      </w:tr>
      <w:tr w:rsidR="00A66957" w:rsidRPr="00A66957" w14:paraId="78A60B5E" w14:textId="77777777" w:rsidTr="000A520E">
        <w:trPr>
          <w:trHeight w:hRule="exact" w:val="11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77E89D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47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23AB6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буквы ь</w:t>
            </w:r>
            <w:r w:rsidR="000A520E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. Письмо слов и предложений с буквой ь.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7426A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FB950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912ED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BFE81E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38AF32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Устный опрос;</w:t>
            </w:r>
          </w:p>
        </w:tc>
      </w:tr>
      <w:tr w:rsidR="00A66957" w:rsidRPr="00A66957" w14:paraId="642EB509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0F1F3F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48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E5E60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Использование буквы ь при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73BF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F4BB03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B75E74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AF57A4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C1FDB4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195403D9" w14:textId="77777777" w:rsidTr="000A520E">
        <w:trPr>
          <w:trHeight w:hRule="exact" w:val="15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E40185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49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1B30B2" w14:textId="77777777" w:rsidR="00AC6DC2" w:rsidRPr="00A66957" w:rsidRDefault="007435D6" w:rsidP="000A520E">
            <w:pPr>
              <w:autoSpaceDE w:val="0"/>
              <w:autoSpaceDN w:val="0"/>
              <w:spacing w:before="98" w:after="0" w:line="262" w:lineRule="auto"/>
              <w:ind w:left="72" w:right="86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Ш, ш</w:t>
            </w:r>
            <w:r w:rsidR="000A520E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. Правописание сочетания ши.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27ED5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C9D45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E2DE8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7E9B63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1BD1F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Устный опрос;</w:t>
            </w:r>
          </w:p>
        </w:tc>
      </w:tr>
      <w:tr w:rsidR="00A66957" w:rsidRPr="00A66957" w14:paraId="35FE6AF8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245800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50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50CC5E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86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BD203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89D7A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236DF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3FB64A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108E2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4C2795BD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5A6DA7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51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2D9D66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Ж, ж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C241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01CF5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7B100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369FD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A5C948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75F782C0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8518C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52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4D323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Правописание сочетания жи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B3C7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9BAA0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D7821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A7D174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B2216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C6DC2" w:rsidRPr="00A66957" w14:paraId="5FD6A3A6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5FFB02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53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D4DED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133A8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B997E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043AC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4EB171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F9FFCA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</w:tbl>
    <w:p w14:paraId="48510B25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68255D3C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1900" w:h="16840"/>
          <w:pgMar w:top="284" w:right="650" w:bottom="676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C76BBFB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66957" w:rsidRPr="00A66957" w14:paraId="61C8FA34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168FAE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54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92FE05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букв Й, й</w:t>
            </w:r>
            <w:r w:rsidR="006C7C89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. Письмо слов и предложений с буквами Й, 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27F0BE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4B643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07ED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1F481D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1E4EFC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Устный опрос;</w:t>
            </w:r>
          </w:p>
        </w:tc>
      </w:tr>
      <w:tr w:rsidR="00A66957" w:rsidRPr="00A66957" w14:paraId="6523ECF2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338304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55</w:t>
            </w:r>
            <w:r w:rsidR="003A49F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362066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85AAE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FAC64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9446A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67B130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055894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Устный опрос;</w:t>
            </w:r>
          </w:p>
        </w:tc>
      </w:tr>
      <w:tr w:rsidR="00A66957" w:rsidRPr="00A66957" w14:paraId="58E0C93F" w14:textId="77777777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5EF2F" w14:textId="77777777" w:rsidR="00AC6DC2" w:rsidRPr="00A66957" w:rsidRDefault="00947820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56</w:t>
            </w:r>
            <w:r w:rsidR="003A49F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5ADCC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Х,х</w:t>
            </w:r>
            <w:r w:rsidR="006C7C89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194F24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FDDE5D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4857CD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5D07EC" w14:textId="77777777" w:rsidR="00AC6DC2" w:rsidRPr="00A66957" w:rsidRDefault="00AC6DC2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05C844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2DEB09D3" w14:textId="77777777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9548FB" w14:textId="77777777" w:rsidR="00A66957" w:rsidRPr="00A66957" w:rsidRDefault="00A66957" w:rsidP="00A66957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57.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1DAFE1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Письмо строчной буквы ю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F13DC1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DAE810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056435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E24084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D1B3C9" w14:textId="77777777" w:rsidR="00A66957" w:rsidRPr="00A66957" w:rsidRDefault="00A66957" w:rsidP="00A66957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5676B0E5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4BB65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58.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F5E011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Письмо заглавной буквы Ю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1C5DE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309963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79263B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BC9946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50E53A" w14:textId="77777777" w:rsidR="00947820" w:rsidRPr="00A66957" w:rsidRDefault="00947820" w:rsidP="00947820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7932FF91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6D1E54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59.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314DE3" w14:textId="77777777" w:rsidR="00947820" w:rsidRPr="00A66957" w:rsidRDefault="00947820" w:rsidP="0094782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и предложений с буквами Ю, ю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85E158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22CBAD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C9C76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3B5B5F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2D12B2" w14:textId="77777777" w:rsidR="00947820" w:rsidRPr="00A66957" w:rsidRDefault="00947820" w:rsidP="00947820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16EB1F3F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8353C4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3143DF" w14:textId="77777777" w:rsidR="00947820" w:rsidRPr="00A66957" w:rsidRDefault="00947820" w:rsidP="00947820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commentRangeStart w:id="8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Дифференциация букв у - ю на письме</w:t>
            </w:r>
            <w:commentRangeEnd w:id="8"/>
            <w:r w:rsidR="00CF021F">
              <w:rPr>
                <w:rStyle w:val="aff8"/>
              </w:rPr>
              <w:commentReference w:id="8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05884B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4A8D9F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7E794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EBD1F0" w14:textId="77777777" w:rsidR="00947820" w:rsidRPr="00A66957" w:rsidRDefault="00947820" w:rsidP="00947820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E1AE5E" w14:textId="77777777" w:rsidR="00947820" w:rsidRPr="00A66957" w:rsidRDefault="00947820" w:rsidP="00947820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33C2F3A0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1A7838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61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82EF5B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100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256F4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B663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FC2663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599F55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26FAB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4A5217BD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090861" w14:textId="77777777" w:rsidR="00AC6DC2" w:rsidRPr="00A66957" w:rsidRDefault="00947820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62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93677A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100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F57EED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130823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2C0FD8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687EE0" w14:textId="77777777" w:rsidR="00AC6DC2" w:rsidRPr="00A66957" w:rsidRDefault="00AC6DC2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D8340F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76245E98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6583E7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63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821161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86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E195A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35D75E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940C7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AFDAFF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713C55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0FB5BE54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4DE5A0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64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6F276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commentRangeStart w:id="9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Дифференциация букв ц - ч -щ на письме</w:t>
            </w:r>
            <w:commentRangeEnd w:id="9"/>
            <w:r w:rsidR="00CF021F">
              <w:rPr>
                <w:rStyle w:val="aff8"/>
              </w:rPr>
              <w:commentReference w:id="9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488DF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7BF362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34D39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A60B4A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0C0201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</w:tbl>
    <w:p w14:paraId="4A534773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77E8E3AF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1900" w:h="16840"/>
          <w:pgMar w:top="284" w:right="650" w:bottom="3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C73B9C5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66957" w:rsidRPr="00A66957" w14:paraId="54C4FE0E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AA8485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65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AAC6D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86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C29B5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F8F6A5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1AF56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4511E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E8E5CE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40F48828" w14:textId="77777777" w:rsidTr="006C7C89">
        <w:trPr>
          <w:trHeight w:hRule="exact" w:val="10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53406B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66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DB20D7" w14:textId="77777777" w:rsidR="00AC6DC2" w:rsidRPr="00A66957" w:rsidRDefault="007435D6" w:rsidP="006C7C8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буквы ъ</w:t>
            </w:r>
            <w:r w:rsidR="006C7C89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. </w:t>
            </w:r>
            <w:commentRangeStart w:id="10"/>
            <w:r w:rsidR="006C7C89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Дифференциация букв ь - ъ на письме</w:t>
            </w:r>
            <w:commentRangeEnd w:id="10"/>
            <w:r w:rsidR="00CF021F">
              <w:rPr>
                <w:rStyle w:val="aff8"/>
              </w:rPr>
              <w:commentReference w:id="10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79505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6CD48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21441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3DD70F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7036D6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Устный опрос;</w:t>
            </w:r>
          </w:p>
        </w:tc>
      </w:tr>
      <w:tr w:rsidR="00A66957" w:rsidRPr="00A66957" w14:paraId="669E8A6D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84D43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67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58B7F1" w14:textId="77777777" w:rsidR="00AC6DC2" w:rsidRPr="00A66957" w:rsidRDefault="007435D6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Закрепление написания всех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tab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букв русского алфавита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955FA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3A5F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82F13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6B8CF7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0BB800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3872C0F3" w14:textId="77777777" w:rsidTr="00F0479E">
        <w:trPr>
          <w:trHeight w:hRule="exact" w:val="115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315ACD" w14:textId="77777777" w:rsidR="00AC6DC2" w:rsidRPr="00A66957" w:rsidRDefault="00947820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68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755731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Преобразование печатного шрифта в письменный.</w:t>
            </w:r>
          </w:p>
          <w:p w14:paraId="339EE238" w14:textId="77777777" w:rsidR="00AC6DC2" w:rsidRPr="00F0479E" w:rsidRDefault="007435D6">
            <w:pPr>
              <w:autoSpaceDE w:val="0"/>
              <w:autoSpaceDN w:val="0"/>
              <w:spacing w:before="7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commentRangeStart w:id="11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Списывание</w:t>
            </w:r>
            <w:r w:rsidR="00F0479E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.</w:t>
            </w:r>
            <w:commentRangeEnd w:id="11"/>
            <w:r w:rsidR="00F0479E">
              <w:rPr>
                <w:rStyle w:val="aff8"/>
              </w:rPr>
              <w:commentReference w:id="11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595C0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2B6E27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2D954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C486BA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7187C7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79103852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60F415" w14:textId="77777777" w:rsidR="00AC6DC2" w:rsidRPr="00A66957" w:rsidRDefault="00F75F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69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80A040" w14:textId="77777777" w:rsidR="00AC6DC2" w:rsidRPr="00A66957" w:rsidRDefault="007435D6">
            <w:pPr>
              <w:autoSpaceDE w:val="0"/>
              <w:autoSpaceDN w:val="0"/>
              <w:spacing w:before="98" w:after="0" w:line="271" w:lineRule="auto"/>
              <w:ind w:left="156" w:right="288" w:hanging="15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Упражнения по выработке каллиграфически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правильного письма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9069D4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8B4C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7CB43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1ADECD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E22E1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2DC5A52B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4D928D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70.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FC39AA" w14:textId="77777777" w:rsidR="00A66957" w:rsidRPr="00A66957" w:rsidRDefault="00A66957" w:rsidP="00A66957">
            <w:pPr>
              <w:autoSpaceDE w:val="0"/>
              <w:autoSpaceDN w:val="0"/>
              <w:spacing w:before="98" w:after="0" w:line="271" w:lineRule="auto"/>
              <w:ind w:left="156" w:right="288" w:hanging="15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commentRangeStart w:id="12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Правописание сочетаний жи-ши</w:t>
            </w:r>
            <w:commentRangeEnd w:id="12"/>
            <w:r w:rsidR="00CF021F">
              <w:rPr>
                <w:rStyle w:val="aff8"/>
              </w:rPr>
              <w:commentReference w:id="12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CEDC5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7A958E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C8389D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309236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65FDC7" w14:textId="77777777" w:rsidR="00A66957" w:rsidRPr="00A66957" w:rsidRDefault="00A66957" w:rsidP="00A66957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419C578B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5E2F5A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71.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4B432C" w14:textId="77777777" w:rsidR="00A66957" w:rsidRPr="00A66957" w:rsidRDefault="00A66957" w:rsidP="00A66957">
            <w:pPr>
              <w:autoSpaceDE w:val="0"/>
              <w:autoSpaceDN w:val="0"/>
              <w:spacing w:before="98" w:after="0" w:line="271" w:lineRule="auto"/>
              <w:ind w:left="156" w:right="288" w:hanging="156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commentRangeStart w:id="13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Правописание сочетаний ча-ща</w:t>
            </w:r>
            <w:commentRangeEnd w:id="13"/>
            <w:r w:rsidR="00CF021F">
              <w:rPr>
                <w:rStyle w:val="aff8"/>
              </w:rPr>
              <w:commentReference w:id="13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5CC0A8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57C66B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63EB75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4CD99F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574BD" w14:textId="77777777" w:rsidR="00A66957" w:rsidRPr="00A66957" w:rsidRDefault="00A66957" w:rsidP="00A66957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03E1C5ED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D74404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72.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592318" w14:textId="77777777" w:rsidR="00A66957" w:rsidRPr="00A66957" w:rsidRDefault="00A66957" w:rsidP="00A66957">
            <w:pPr>
              <w:autoSpaceDE w:val="0"/>
              <w:autoSpaceDN w:val="0"/>
              <w:spacing w:before="98" w:after="0" w:line="271" w:lineRule="auto"/>
              <w:ind w:left="156" w:right="288" w:hanging="156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commentRangeStart w:id="14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Правописание сочетаний чу-шу</w:t>
            </w:r>
            <w:commentRangeEnd w:id="14"/>
            <w:r w:rsidR="00CF021F">
              <w:rPr>
                <w:rStyle w:val="aff8"/>
              </w:rPr>
              <w:commentReference w:id="14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A44129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649BE2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BD0CB6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9D7344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5BC6AD" w14:textId="77777777" w:rsidR="00A66957" w:rsidRPr="00A66957" w:rsidRDefault="00A66957" w:rsidP="00A66957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54185C9D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72B7DE" w14:textId="77777777" w:rsidR="00AC6DC2" w:rsidRPr="00A66957" w:rsidRDefault="00F75FB0" w:rsidP="003A49F6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73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047DEA" w14:textId="77777777" w:rsidR="00AC6DC2" w:rsidRPr="00A66957" w:rsidRDefault="007435D6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commentRangeStart w:id="15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с сочетаниями чк, чн, чт</w:t>
            </w:r>
            <w:commentRangeEnd w:id="15"/>
            <w:r w:rsidR="00CF021F">
              <w:rPr>
                <w:rStyle w:val="aff8"/>
              </w:rPr>
              <w:commentReference w:id="15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5F51A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CD214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81986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C150F6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4BAC28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2679B9EF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A5C3F5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74.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5B6E71" w14:textId="77777777" w:rsidR="00A66957" w:rsidRPr="00A66957" w:rsidRDefault="00A66957" w:rsidP="00A66957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Письмо слов с сочетаниями чк, чн, чт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A88FC2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9FF3D9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5A94AA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060684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34B7BD" w14:textId="77777777" w:rsidR="00A66957" w:rsidRPr="00A66957" w:rsidRDefault="00A66957" w:rsidP="00A66957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</w:p>
        </w:tc>
      </w:tr>
      <w:tr w:rsidR="00A66957" w:rsidRPr="00A66957" w14:paraId="6AA5EE30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DECB5C" w14:textId="77777777" w:rsidR="00AC6DC2" w:rsidRPr="00A66957" w:rsidRDefault="00F75FB0" w:rsidP="003A49F6">
            <w:pPr>
              <w:autoSpaceDE w:val="0"/>
              <w:autoSpaceDN w:val="0"/>
              <w:spacing w:before="100" w:after="0" w:line="23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75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2C517A" w14:textId="77777777" w:rsidR="00AC6DC2" w:rsidRPr="00A66957" w:rsidRDefault="007435D6">
            <w:pPr>
              <w:tabs>
                <w:tab w:val="left" w:pos="576"/>
              </w:tabs>
              <w:autoSpaceDE w:val="0"/>
              <w:autoSpaceDN w:val="0"/>
              <w:spacing w:before="100" w:after="0" w:line="262" w:lineRule="auto"/>
              <w:ind w:right="86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Правописание слов с буквами е, ё, ю, 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3E92FB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9982F9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42517D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3D09BF" w14:textId="77777777" w:rsidR="00AC6DC2" w:rsidRPr="00A66957" w:rsidRDefault="00AC6DC2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AB95FD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08EA68A1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AF9B33" w14:textId="77777777" w:rsidR="00AC6DC2" w:rsidRPr="00A66957" w:rsidRDefault="00F75FB0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76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E1E5B8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Дифференциация букв о - ё, у - ю, а - я, э - е на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696C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43A025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63805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3F355E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EF0D9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21A3E1B6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BC9021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77.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F1F8D7" w14:textId="77777777" w:rsidR="00A66957" w:rsidRPr="00A66957" w:rsidRDefault="00A66957" w:rsidP="00A66957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Дифференциация букв о - ё, у - ю, а - я, э - е на письме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E40215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30BF62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2B180D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467187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E3AD5" w14:textId="77777777" w:rsidR="00A66957" w:rsidRPr="00A66957" w:rsidRDefault="00A66957" w:rsidP="00A66957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40F4EA36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16BEE9" w14:textId="77777777" w:rsidR="00AC6DC2" w:rsidRPr="00A66957" w:rsidRDefault="003A49F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7</w:t>
            </w:r>
            <w:r w:rsidR="00F75FB0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8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A6C889" w14:textId="77777777" w:rsidR="00AC6DC2" w:rsidRPr="00A66957" w:rsidRDefault="007435D6" w:rsidP="00D1471F">
            <w:pPr>
              <w:autoSpaceDE w:val="0"/>
              <w:autoSpaceDN w:val="0"/>
              <w:spacing w:before="98" w:after="0" w:line="271" w:lineRule="auto"/>
              <w:ind w:right="43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Правописание заглавной буквы в словах 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предложениях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680C15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A45313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13EAB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21A256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5DAE4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76F9E48B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9E779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79.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C1B5DD" w14:textId="77777777" w:rsidR="00A66957" w:rsidRPr="00A66957" w:rsidRDefault="00A66957" w:rsidP="00A66957">
            <w:pPr>
              <w:autoSpaceDE w:val="0"/>
              <w:autoSpaceDN w:val="0"/>
              <w:spacing w:before="98" w:after="0" w:line="271" w:lineRule="auto"/>
              <w:ind w:right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Правописание заглавной буквы в словах 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предложениях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AE63C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0F4484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C4690C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FEDD2F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78163D" w14:textId="77777777" w:rsidR="00A66957" w:rsidRPr="00A66957" w:rsidRDefault="00A66957" w:rsidP="00A66957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569C8822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1A626" w14:textId="77777777" w:rsidR="00AC6DC2" w:rsidRPr="00A66957" w:rsidRDefault="00F75F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lastRenderedPageBreak/>
              <w:t>80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0FFCB5" w14:textId="77777777" w:rsidR="00AC6DC2" w:rsidRPr="00A66957" w:rsidRDefault="007435D6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</w:t>
            </w:r>
            <w:commentRangeStart w:id="16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Работа с деформированным предложением</w:t>
            </w:r>
            <w:commentRangeEnd w:id="16"/>
            <w:r w:rsidR="00CF021F">
              <w:rPr>
                <w:rStyle w:val="aff8"/>
              </w:rPr>
              <w:commentReference w:id="16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5EA42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CCB534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504C7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92D430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E32202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5101A132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1F5F49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81.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9752AE" w14:textId="77777777" w:rsidR="00A66957" w:rsidRPr="00A66957" w:rsidRDefault="00A66957" w:rsidP="00A66957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commentRangeStart w:id="17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Работа с текстом</w:t>
            </w:r>
            <w:commentRangeEnd w:id="17"/>
            <w:r w:rsidR="00CF021F">
              <w:rPr>
                <w:rStyle w:val="aff8"/>
              </w:rPr>
              <w:commentReference w:id="17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4BAAE9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89458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8FDCCB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163602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22B188" w14:textId="77777777" w:rsidR="00A66957" w:rsidRPr="00A66957" w:rsidRDefault="00A66957" w:rsidP="00A66957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5AB486B9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91DF7E" w14:textId="77777777" w:rsidR="00AC6DC2" w:rsidRPr="00A66957" w:rsidRDefault="00F75FB0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82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37C6E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</w:rPr>
            </w:pPr>
            <w:commentRangeStart w:id="18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Работа с текстом</w:t>
            </w:r>
            <w:commentRangeEnd w:id="18"/>
            <w:r w:rsidR="00CF021F">
              <w:rPr>
                <w:rStyle w:val="aff8"/>
              </w:rPr>
              <w:commentReference w:id="18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D7705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FE0903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AC632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6579D4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FFBAF7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</w:tbl>
    <w:p w14:paraId="5AA13DBF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14:paraId="76CAC0B8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284" w:right="650" w:bottom="584" w:left="666" w:header="720" w:footer="720" w:gutter="0"/>
          <w:cols w:space="720" w:equalWidth="0">
            <w:col w:w="10584" w:space="0"/>
          </w:cols>
          <w:docGrid w:linePitch="360"/>
        </w:sect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66957" w:rsidRPr="00A66957" w14:paraId="1BD8A68E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50481B" w14:textId="77777777" w:rsidR="00AC6DC2" w:rsidRPr="00A66957" w:rsidRDefault="00F75F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lastRenderedPageBreak/>
              <w:t>83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EB17FD" w14:textId="77777777" w:rsidR="00AC6DC2" w:rsidRPr="00A66957" w:rsidRDefault="007435D6">
            <w:pPr>
              <w:autoSpaceDE w:val="0"/>
              <w:autoSpaceDN w:val="0"/>
              <w:spacing w:before="98" w:after="0" w:line="271" w:lineRule="auto"/>
              <w:ind w:left="156" w:hanging="15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Закрепление написания слов, предложений с изученными буквами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041922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44E71E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636BD3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2C564B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F75084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657A3791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7A5DD1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84.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6DF8AA" w14:textId="77777777" w:rsidR="00A66957" w:rsidRPr="00A66957" w:rsidRDefault="00A66957" w:rsidP="00A66957">
            <w:pPr>
              <w:autoSpaceDE w:val="0"/>
              <w:autoSpaceDN w:val="0"/>
              <w:spacing w:before="98" w:after="0" w:line="271" w:lineRule="auto"/>
              <w:ind w:left="156" w:hanging="15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Закрепление написания слов, предложений с изученными буквами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E94E26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67F114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986DF9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BFBDE6" w14:textId="77777777" w:rsidR="00A66957" w:rsidRPr="00A66957" w:rsidRDefault="00A66957" w:rsidP="00A6695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E51597" w14:textId="77777777" w:rsidR="00A66957" w:rsidRPr="00A66957" w:rsidRDefault="00A66957" w:rsidP="00A66957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2823F916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B29D4E" w14:textId="77777777" w:rsidR="00AC6DC2" w:rsidRPr="00A66957" w:rsidRDefault="00F75F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85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974D5" w14:textId="77777777" w:rsidR="00AC6DC2" w:rsidRPr="00A66957" w:rsidRDefault="007435D6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Наша речь. Её значение в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tab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жизни людей. Язык и речь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13CB6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6ECE7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F4615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47D8FF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C688E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375125B9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17913F" w14:textId="77777777" w:rsidR="00AC6DC2" w:rsidRPr="00A66957" w:rsidRDefault="00F75FB0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86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2BBF9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</w:rPr>
            </w:pPr>
            <w:commentRangeStart w:id="19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Текст и предложение</w:t>
            </w:r>
            <w:commentRangeEnd w:id="19"/>
            <w:r w:rsidR="00CF021F">
              <w:rPr>
                <w:rStyle w:val="aff8"/>
              </w:rPr>
              <w:commentReference w:id="19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626D1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008FCE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99BA5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8F442B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372347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3D41C3E9" w14:textId="7777777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20F642" w14:textId="77777777" w:rsidR="00AC6DC2" w:rsidRPr="00A66957" w:rsidRDefault="00F75F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87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9429D3" w14:textId="77777777" w:rsidR="00AC6DC2" w:rsidRPr="00A66957" w:rsidRDefault="007435D6">
            <w:pPr>
              <w:autoSpaceDE w:val="0"/>
              <w:autoSpaceDN w:val="0"/>
              <w:spacing w:before="98" w:after="0" w:line="278" w:lineRule="auto"/>
              <w:ind w:left="156" w:right="288" w:hanging="15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Знаки препинания в конце предложения: точка,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вопосительный 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восклицательный знаки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157A6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060A9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D1847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D3D738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F46133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49853F7E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058814" w14:textId="77777777" w:rsidR="00AC6DC2" w:rsidRPr="00A66957" w:rsidRDefault="00F75FB0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88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423737" w14:textId="77777777" w:rsidR="00AC6DC2" w:rsidRPr="00A66957" w:rsidRDefault="007435D6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commentRangeStart w:id="20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Диалог.</w:t>
            </w:r>
            <w:commentRangeEnd w:id="20"/>
            <w:r w:rsidR="00CF021F">
              <w:rPr>
                <w:rStyle w:val="aff8"/>
              </w:rPr>
              <w:commentReference w:id="20"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Осознание ситуации общения: с какой целью, с кем и где происходит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общение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4D0B8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C1008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3D3E5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8E4609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218F5A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07EA52AE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E1AFC6" w14:textId="77777777" w:rsidR="00AC6DC2" w:rsidRPr="00A66957" w:rsidRDefault="00F75FB0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89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210117" w14:textId="77777777" w:rsidR="00AC6DC2" w:rsidRPr="00A66957" w:rsidRDefault="007435D6">
            <w:pPr>
              <w:autoSpaceDE w:val="0"/>
              <w:autoSpaceDN w:val="0"/>
              <w:spacing w:before="98" w:after="0" w:line="271" w:lineRule="auto"/>
              <w:ind w:left="576" w:right="576" w:hanging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commentRangeStart w:id="21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Речевой этикет</w:t>
            </w:r>
            <w:commentRangeEnd w:id="21"/>
            <w:r w:rsidR="00CF021F">
              <w:rPr>
                <w:rStyle w:val="aff8"/>
              </w:rPr>
              <w:commentReference w:id="21"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: слова приветствия, прощания, извинения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33B81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ABB1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589F6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E6F1EE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DBF8F2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1BEC95B1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728CF1" w14:textId="77777777" w:rsidR="00AC6DC2" w:rsidRPr="00A66957" w:rsidRDefault="00F75FB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90.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5C814" w14:textId="77777777" w:rsidR="00AC6DC2" w:rsidRPr="00A66957" w:rsidRDefault="007435D6" w:rsidP="00F75FB0">
            <w:pPr>
              <w:autoSpaceDE w:val="0"/>
              <w:autoSpaceDN w:val="0"/>
              <w:spacing w:before="98" w:after="0"/>
              <w:ind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Слово, предложение .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29688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9BE4E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92DE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4169F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F4A1B6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Устный опрос;</w:t>
            </w:r>
          </w:p>
        </w:tc>
      </w:tr>
      <w:tr w:rsidR="00A66957" w:rsidRPr="00A66957" w14:paraId="2342201E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376138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91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998AD9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Слово и слог. Деление слова на слоги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7050B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56AE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73D5E5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E19D30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5822F6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45DF6160" w14:textId="77777777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D6F657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92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B54078" w14:textId="77777777" w:rsidR="00AC6DC2" w:rsidRPr="00A66957" w:rsidRDefault="007435D6" w:rsidP="00F75FB0">
            <w:pPr>
              <w:autoSpaceDE w:val="0"/>
              <w:autoSpaceDN w:val="0"/>
              <w:spacing w:before="98" w:after="0" w:line="274" w:lineRule="auto"/>
              <w:ind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Перенос слов (простые случаи, без стечения согласных)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7725C5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F0B8C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EE8032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B8AAF9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83DDC4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01F0757E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76A0E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93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9C6E2F" w14:textId="77777777" w:rsidR="00AC6DC2" w:rsidRPr="00A66957" w:rsidRDefault="007435D6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00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Слово как название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предмета.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3BC56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1119C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779F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AF67FA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34BAD7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67442249" w14:textId="77777777" w:rsidTr="00F75FB0">
        <w:trPr>
          <w:trHeight w:hRule="exact" w:val="101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D81CC6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94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D48A0B" w14:textId="77777777" w:rsidR="00AC6DC2" w:rsidRPr="00A66957" w:rsidRDefault="007435D6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Слова, отвечающие на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tab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вопросы "кто?", "что?"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C0B5C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B629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D25B5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076863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3C4588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4AA66AC5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E4327C" w14:textId="77777777" w:rsidR="00AC6DC2" w:rsidRPr="00A66957" w:rsidRDefault="004D6936" w:rsidP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95.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7186AE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Слово как название признака предмета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88D9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6BAAA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7F6EC3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C9066F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0890C4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3406D8EE" w14:textId="77777777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5AF0EA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96</w:t>
            </w:r>
            <w:r w:rsidR="00F75FB0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D929AF" w14:textId="77777777" w:rsidR="00AC6DC2" w:rsidRPr="00A66957" w:rsidRDefault="007435D6">
            <w:pPr>
              <w:autoSpaceDE w:val="0"/>
              <w:autoSpaceDN w:val="0"/>
              <w:spacing w:before="98" w:after="0" w:line="271" w:lineRule="auto"/>
              <w:ind w:left="576" w:right="144" w:hanging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Слова, отвечающие на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вопросы "какой?", "какая?", "какое?", "какие?"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20EEF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C9C7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8BBBE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B36C20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47C2B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</w:tbl>
    <w:p w14:paraId="05BCEE24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3C08A016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1900" w:h="16840"/>
          <w:pgMar w:top="284" w:right="650" w:bottom="65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1F250FF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66957" w:rsidRPr="00A66957" w14:paraId="02732743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1A1AC8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97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8243D2" w14:textId="77777777" w:rsidR="00AC6DC2" w:rsidRPr="00A66957" w:rsidRDefault="007435D6">
            <w:pPr>
              <w:autoSpaceDE w:val="0"/>
              <w:autoSpaceDN w:val="0"/>
              <w:spacing w:before="98" w:after="0" w:line="271" w:lineRule="auto"/>
              <w:ind w:left="576" w:right="432" w:hanging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commentRangeStart w:id="22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Речевая ситуация</w:t>
            </w:r>
            <w:commentRangeEnd w:id="22"/>
            <w:r w:rsidR="00CF021F">
              <w:rPr>
                <w:rStyle w:val="aff8"/>
              </w:rPr>
              <w:commentReference w:id="22"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: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обсуждение интересов и преодоление конфликтов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70AEF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F55E92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39F842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F5C110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FC486B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61984E22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B5E885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98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A5EC1E" w14:textId="77777777" w:rsidR="00AC6DC2" w:rsidRPr="00A66957" w:rsidRDefault="007435D6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Слово как название действия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tab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предмета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60156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22472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11174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B71D1E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E4DA52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16C7B2E6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FA6018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99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454837" w14:textId="77777777" w:rsidR="00AC6DC2" w:rsidRPr="00A66957" w:rsidRDefault="007435D6" w:rsidP="00F75FB0">
            <w:pPr>
              <w:autoSpaceDE w:val="0"/>
              <w:autoSpaceDN w:val="0"/>
              <w:spacing w:before="98" w:after="0" w:line="271" w:lineRule="auto"/>
              <w:ind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Слова, отвечающие на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вопросы "что делать?", "что сделать?"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F05B7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F1DD3E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1546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02586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3C564E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562BB224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26DCC0" w14:textId="77777777" w:rsidR="00AC6DC2" w:rsidRPr="00A66957" w:rsidRDefault="004D693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100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EF7843" w14:textId="77777777" w:rsidR="00AC6DC2" w:rsidRPr="00A66957" w:rsidRDefault="007435D6">
            <w:pPr>
              <w:tabs>
                <w:tab w:val="left" w:pos="156"/>
              </w:tabs>
              <w:autoSpaceDE w:val="0"/>
              <w:autoSpaceDN w:val="0"/>
              <w:spacing w:before="100" w:after="0" w:line="262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Речевой этикет: ситуация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tab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знакомства. Вежливые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E552E5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A9E9A5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75193C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55F8C7" w14:textId="77777777" w:rsidR="00AC6DC2" w:rsidRPr="00A66957" w:rsidRDefault="00AC6DC2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35A5EF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2BC9458F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5DF3A1" w14:textId="77777777" w:rsidR="00AC6DC2" w:rsidRPr="00A66957" w:rsidRDefault="004D693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101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585E8C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rPr>
                <w:rFonts w:ascii="Times New Roman" w:hAnsi="Times New Roman" w:cs="Times New Roman"/>
                <w:color w:val="000000" w:themeColor="text1"/>
              </w:rPr>
            </w:pPr>
            <w:commentRangeStart w:id="23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Слово, его значение</w:t>
            </w:r>
            <w:commentRangeEnd w:id="23"/>
            <w:r w:rsidR="00CF021F">
              <w:rPr>
                <w:rStyle w:val="aff8"/>
              </w:rPr>
              <w:commentReference w:id="23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3012C0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4C2D31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6E5151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328A30" w14:textId="77777777" w:rsidR="00AC6DC2" w:rsidRPr="00A66957" w:rsidRDefault="00AC6DC2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EC0D5B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09986840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7E4F32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102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B11F9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commentRangeStart w:id="24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Роль слова в речи.</w:t>
            </w:r>
            <w:commentRangeEnd w:id="24"/>
            <w:r w:rsidR="00CF021F">
              <w:rPr>
                <w:rStyle w:val="aff8"/>
              </w:rPr>
              <w:commentReference w:id="24"/>
            </w:r>
          </w:p>
          <w:p w14:paraId="49167378" w14:textId="77777777" w:rsidR="00AC6DC2" w:rsidRPr="00A66957" w:rsidRDefault="007435D6">
            <w:pPr>
              <w:autoSpaceDE w:val="0"/>
              <w:autoSpaceDN w:val="0"/>
              <w:spacing w:before="7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Определение значения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8ADA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0B424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F975E2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2C1068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7E2D30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1C2C18BF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E4229D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103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109FD3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Работа со словарём.</w:t>
            </w:r>
          </w:p>
          <w:p w14:paraId="3DD043BC" w14:textId="77777777" w:rsidR="00AC6DC2" w:rsidRPr="00A66957" w:rsidRDefault="007435D6">
            <w:pPr>
              <w:autoSpaceDE w:val="0"/>
              <w:autoSpaceDN w:val="0"/>
              <w:spacing w:before="70" w:after="0" w:line="262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Уточнение значения слова с помощью толкового словаря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C3543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82C8C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5D4B7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23FD07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AEBA40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25384934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E15A6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104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517F56" w14:textId="77777777" w:rsidR="00AC6DC2" w:rsidRPr="00A66957" w:rsidRDefault="007435D6" w:rsidP="004D6936">
            <w:pPr>
              <w:autoSpaceDE w:val="0"/>
              <w:autoSpaceDN w:val="0"/>
              <w:spacing w:before="98" w:after="0" w:line="271" w:lineRule="auto"/>
              <w:ind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Речевая ситуация: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использование интонации при общении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8ECDA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74371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733D42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01F222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B2BE38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159C7271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5D2814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105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77F73" w14:textId="77777777" w:rsidR="00AC6DC2" w:rsidRPr="00A66957" w:rsidRDefault="007435D6" w:rsidP="004D6936">
            <w:pPr>
              <w:autoSpaceDE w:val="0"/>
              <w:autoSpaceDN w:val="0"/>
              <w:spacing w:before="98" w:after="0" w:line="271" w:lineRule="auto"/>
              <w:ind w:right="115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41461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2B3FC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3B1B3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12B30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32881D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Практическая работа;</w:t>
            </w:r>
          </w:p>
        </w:tc>
      </w:tr>
      <w:tr w:rsidR="00A66957" w:rsidRPr="00A66957" w14:paraId="2EA052CD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F0B7B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106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C82A8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</w:rPr>
            </w:pPr>
            <w:commentRangeStart w:id="25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Списывание текста</w:t>
            </w:r>
            <w:commentRangeEnd w:id="25"/>
            <w:r w:rsidR="00F0479E">
              <w:rPr>
                <w:rStyle w:val="aff8"/>
              </w:rPr>
              <w:commentReference w:id="25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14436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6A8F65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0C12E5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3DC91C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922F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55CF533D" w14:textId="7777777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9544DC" w14:textId="77777777" w:rsidR="00AC6DC2" w:rsidRPr="00A66957" w:rsidRDefault="004D693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107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7F8337" w14:textId="77777777" w:rsidR="00AC6DC2" w:rsidRPr="00A66957" w:rsidRDefault="007435D6" w:rsidP="004D6936">
            <w:pPr>
              <w:autoSpaceDE w:val="0"/>
              <w:autoSpaceDN w:val="0"/>
              <w:spacing w:before="100" w:after="0"/>
              <w:ind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Звуки речи. Гласные и согласные звуки, 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различение. 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Ударение в слове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D99FE8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D879B3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C18997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C83D39" w14:textId="77777777" w:rsidR="00AC6DC2" w:rsidRPr="00A66957" w:rsidRDefault="00AC6DC2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E1859B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66957" w:rsidRPr="00A66957" w14:paraId="6852A775" w14:textId="77777777" w:rsidTr="004D6936">
        <w:trPr>
          <w:trHeight w:hRule="exact" w:val="147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B93364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108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F529D8" w14:textId="77777777" w:rsidR="00AC6DC2" w:rsidRPr="00A66957" w:rsidRDefault="007435D6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008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Гласные ударные и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безударные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5304E2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EF1B8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000A8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A1640A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7C30C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Устный опрос;</w:t>
            </w:r>
          </w:p>
        </w:tc>
      </w:tr>
      <w:tr w:rsidR="00AC6DC2" w:rsidRPr="00A66957" w14:paraId="42FE29C0" w14:textId="77777777">
        <w:trPr>
          <w:trHeight w:hRule="exact" w:val="18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EF1656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109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38AB20" w14:textId="77777777" w:rsidR="00AC6DC2" w:rsidRPr="00A66957" w:rsidRDefault="007435D6" w:rsidP="004D6936">
            <w:pPr>
              <w:autoSpaceDE w:val="0"/>
              <w:autoSpaceDN w:val="0"/>
              <w:spacing w:before="98" w:after="0" w:line="281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Наблюдение над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единообразным написанием буквы безударного гласного звука в одинаковой части (корне) однокоренных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09A1DA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92D6A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419E3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5E7B78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B370E1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</w:tbl>
    <w:p w14:paraId="2B948591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7BD4C4D8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1900" w:h="16840"/>
          <w:pgMar w:top="284" w:right="650" w:bottom="65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C908303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66957" w:rsidRPr="00A66957" w14:paraId="74CBE0B1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FEDD56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110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7DFE83" w14:textId="77777777" w:rsidR="00AC6DC2" w:rsidRPr="00A66957" w:rsidRDefault="007435D6">
            <w:pPr>
              <w:autoSpaceDE w:val="0"/>
              <w:autoSpaceDN w:val="0"/>
              <w:spacing w:before="98" w:after="0"/>
              <w:ind w:left="156" w:right="144" w:hanging="15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Написание непроверяемой буквы безударного гласного звука в словах. 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Работа с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орфографическим словарём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99D25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280D6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971D8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4C093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6C9CE6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5B584C87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7EEE5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111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14A620" w14:textId="77777777" w:rsidR="00AC6DC2" w:rsidRPr="00A66957" w:rsidRDefault="007435D6">
            <w:pPr>
              <w:autoSpaceDE w:val="0"/>
              <w:autoSpaceDN w:val="0"/>
              <w:spacing w:before="98" w:after="0" w:line="271" w:lineRule="auto"/>
              <w:ind w:left="156" w:hanging="15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Твёрдые и мягкие согласные звуки и буквы 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обозначающие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35F8C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604B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3FEE8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AF3352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50AF0D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7B662311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7CC9D5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112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57D4B4" w14:textId="77777777" w:rsidR="00AC6DC2" w:rsidRPr="00A66957" w:rsidRDefault="007435D6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Буквы е, ё, ю, я в слове. </w:t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Их </w:t>
            </w:r>
            <w:r w:rsidRPr="00A66957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функция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8805E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5793A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98AD4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F89DC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B88229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06FDD1F5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C3F5D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113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F7A3EF" w14:textId="77777777" w:rsidR="00AC6DC2" w:rsidRPr="00A66957" w:rsidRDefault="007435D6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Буква Ь как показатель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tab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мягкости согласного звука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58D6C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353B2E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2C4334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1B0685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D5F3FC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06911C6D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6C5B73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114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FD3481" w14:textId="77777777" w:rsidR="00AC6DC2" w:rsidRPr="00A66957" w:rsidRDefault="007435D6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Согласные звуки и буквы, обозначающие согласные звуки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D3F7A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D0A3C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26CDA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AD1FEA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E4B72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6C290E5C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FC2412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115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0068EE" w14:textId="77777777" w:rsidR="00AC6DC2" w:rsidRPr="00A66957" w:rsidRDefault="007435D6">
            <w:pPr>
              <w:autoSpaceDE w:val="0"/>
              <w:autoSpaceDN w:val="0"/>
              <w:spacing w:before="98" w:after="0"/>
              <w:ind w:left="156" w:right="144" w:hanging="15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Звонкие и глухие согласные звуки, их различение.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Согласный звук [й'] 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гласный звук [и]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C65A9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EFF1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DD0F44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9F6B7D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EB4E55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147D92D7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8C672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116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81FA54" w14:textId="77777777" w:rsidR="00AC6DC2" w:rsidRPr="00A66957" w:rsidRDefault="007435D6" w:rsidP="004D6936">
            <w:pPr>
              <w:autoSpaceDE w:val="0"/>
              <w:autoSpaceDN w:val="0"/>
              <w:spacing w:before="98" w:after="0"/>
              <w:ind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Парные и непарные по глухости-звонкости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согласные звуки на конце слов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6D262E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5E9F5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144E9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1792E2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6A9909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626A585F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76F34B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117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6063BE" w14:textId="77777777" w:rsidR="00AC6DC2" w:rsidRPr="00A66957" w:rsidRDefault="007435D6">
            <w:pPr>
              <w:autoSpaceDE w:val="0"/>
              <w:autoSpaceDN w:val="0"/>
              <w:spacing w:before="98" w:after="0" w:line="271" w:lineRule="auto"/>
              <w:ind w:left="156" w:hanging="15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Правописание слов с буквой парного по глухости-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звонкости на конце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F49E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22E4D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B2796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84813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21CAB5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387405B6" w14:textId="77777777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CD0D74" w14:textId="77777777" w:rsidR="00AC6DC2" w:rsidRPr="00A66957" w:rsidRDefault="004D6936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118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89E5EB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Шипящие согласные звуки [ж], [ш], [ч'], [щ']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64CD9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FF10ED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3923BF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1D3373" w14:textId="77777777" w:rsidR="00AC6DC2" w:rsidRPr="00A66957" w:rsidRDefault="00AC6DC2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4B8D2E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677313E3" w14:textId="77777777" w:rsidTr="004D6936">
        <w:trPr>
          <w:trHeight w:hRule="exact" w:val="126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0BF573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119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D430EB" w14:textId="77777777" w:rsidR="00AC6DC2" w:rsidRPr="00A66957" w:rsidRDefault="007435D6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Правило правописания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tab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сочетания чк-чн, чт, щн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656FAE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7A248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D913D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DBA235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EAA971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C6DC2" w:rsidRPr="00A66957" w14:paraId="24D1EEDC" w14:textId="77777777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CEE260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120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CF60D4" w14:textId="77777777" w:rsidR="00AC6DC2" w:rsidRPr="00A66957" w:rsidRDefault="007435D6" w:rsidP="004D6936">
            <w:pPr>
              <w:autoSpaceDE w:val="0"/>
              <w:autoSpaceDN w:val="0"/>
              <w:spacing w:before="98" w:after="0" w:line="271" w:lineRule="auto"/>
              <w:ind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Отработка правил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правописания сочетаний ча-ща, чу-щу, жи-ши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C28AB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4F94CB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0C308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AF4DFE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4FC8AA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</w:tbl>
    <w:p w14:paraId="24C5443E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3ED7BB97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1900" w:h="16840"/>
          <w:pgMar w:top="284" w:right="650" w:bottom="316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5446B1D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66957" w:rsidRPr="00A66957" w14:paraId="75CD7A8B" w14:textId="77777777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E40E1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121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BCFA0" w14:textId="77777777" w:rsidR="00AC6DC2" w:rsidRPr="00A66957" w:rsidRDefault="007435D6" w:rsidP="004D6936">
            <w:pPr>
              <w:autoSpaceDE w:val="0"/>
              <w:autoSpaceDN w:val="0"/>
              <w:spacing w:before="98" w:after="0"/>
              <w:ind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commentRangeStart w:id="26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Русский алфавит: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правильное название букв, знание их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последовательности.</w:t>
            </w:r>
          </w:p>
          <w:p w14:paraId="47792FCD" w14:textId="77777777" w:rsidR="00AC6DC2" w:rsidRPr="00A66957" w:rsidRDefault="007435D6">
            <w:pPr>
              <w:autoSpaceDE w:val="0"/>
              <w:autoSpaceDN w:val="0"/>
              <w:spacing w:before="70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Использование алфавита для работы со словарём</w:t>
            </w:r>
            <w:commentRangeEnd w:id="26"/>
            <w:r w:rsidR="00CF021F">
              <w:rPr>
                <w:rStyle w:val="aff8"/>
              </w:rPr>
              <w:commentReference w:id="26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2B9CEC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2FCE3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0714E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BADF74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B3BAE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Практическая работа;</w:t>
            </w:r>
          </w:p>
        </w:tc>
      </w:tr>
      <w:tr w:rsidR="00A66957" w:rsidRPr="00A66957" w14:paraId="2A471278" w14:textId="77777777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E31BE8" w14:textId="77777777" w:rsidR="00AC6DC2" w:rsidRPr="00A66957" w:rsidRDefault="004D693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122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B28566" w14:textId="77777777" w:rsidR="00AC6DC2" w:rsidRPr="00A66957" w:rsidRDefault="007435D6">
            <w:pPr>
              <w:autoSpaceDE w:val="0"/>
              <w:autoSpaceDN w:val="0"/>
              <w:spacing w:before="100" w:after="0" w:line="271" w:lineRule="auto"/>
              <w:ind w:left="156" w:hanging="15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Заглавная буква в именах, отчествах, фамилиях людей, в географических названиях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B46609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BB21CA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C16E7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D7718F" w14:textId="77777777" w:rsidR="00AC6DC2" w:rsidRPr="00A66957" w:rsidRDefault="00AC6DC2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2C6C65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637810A8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C4CC8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123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A3733" w14:textId="77777777" w:rsidR="00AC6DC2" w:rsidRPr="00A66957" w:rsidRDefault="007435D6" w:rsidP="004D6936">
            <w:pPr>
              <w:autoSpaceDE w:val="0"/>
              <w:autoSpaceDN w:val="0"/>
              <w:spacing w:before="98"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Правило правописания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заглавной буквы в именах, отчествах, фамилиях людей, в географических названиях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646F4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CCE48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26671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30BF10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1EA3A0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3A3D4A66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23ED94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124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5DF37F" w14:textId="77777777" w:rsidR="00AC6DC2" w:rsidRPr="00A66957" w:rsidRDefault="007435D6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Знакомство со словами,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tab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близкими по значению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5339D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DE9365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C95C9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F0D61A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52A2D2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515FD748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5C0B69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125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EAB9C" w14:textId="77777777" w:rsidR="00AC6DC2" w:rsidRPr="00A66957" w:rsidRDefault="007435D6" w:rsidP="004D6936">
            <w:pPr>
              <w:autoSpaceDE w:val="0"/>
              <w:autoSpaceDN w:val="0"/>
              <w:spacing w:before="98" w:after="0" w:line="271" w:lineRule="auto"/>
              <w:ind w:right="43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Повторение слов,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отвечающих на вопросы "кто?", "что?"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7A722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7A7DB6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35A1C2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8B6606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D59FCA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2A0E13CA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D2C942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126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7FDC98" w14:textId="77777777" w:rsidR="00AC6DC2" w:rsidRPr="00A66957" w:rsidRDefault="007435D6" w:rsidP="004D6936">
            <w:pPr>
              <w:autoSpaceDE w:val="0"/>
              <w:autoSpaceDN w:val="0"/>
              <w:spacing w:before="98"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Повторение слов,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отвечающих на вопросы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"какой?", "какая?", "какое?", "какие?"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E711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861A5D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AE1770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C5D943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2CB450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7AE68FC9" w14:textId="77777777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A0518" w14:textId="77777777" w:rsidR="00AC6DC2" w:rsidRPr="00A66957" w:rsidRDefault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127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426C51" w14:textId="77777777" w:rsidR="00AC6DC2" w:rsidRPr="00A66957" w:rsidRDefault="007435D6" w:rsidP="004D6936">
            <w:pPr>
              <w:autoSpaceDE w:val="0"/>
              <w:autoSpaceDN w:val="0"/>
              <w:spacing w:before="98" w:after="0" w:line="271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Повторение слов,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отвечающих на вопросы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"что делать?", "что сделать?"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425057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110F9F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90FD89" w14:textId="77777777" w:rsidR="00AC6DC2" w:rsidRPr="00A66957" w:rsidRDefault="007435D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5B4223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0542F6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29E641B9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27099A" w14:textId="77777777" w:rsidR="00AC6DC2" w:rsidRPr="00A66957" w:rsidRDefault="004D693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128</w:t>
            </w:r>
            <w:r w:rsidR="007435D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A85540" w14:textId="77777777" w:rsidR="00AC6DC2" w:rsidRPr="00CF021F" w:rsidRDefault="007435D6">
            <w:pPr>
              <w:autoSpaceDE w:val="0"/>
              <w:autoSpaceDN w:val="0"/>
              <w:spacing w:before="100" w:after="0"/>
              <w:ind w:left="156" w:hanging="15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Составление предложения из набора форм слов. </w:t>
            </w:r>
            <w:r w:rsidRPr="00CF021F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Работа с деформированными </w:t>
            </w:r>
            <w:r w:rsidRPr="00CF021F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CF021F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предложениями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DB5F47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E2F743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34C8B0" w14:textId="77777777" w:rsidR="00AC6DC2" w:rsidRPr="00A66957" w:rsidRDefault="007435D6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03F1CF" w14:textId="77777777" w:rsidR="00AC6DC2" w:rsidRPr="00A66957" w:rsidRDefault="00AC6DC2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608549" w14:textId="77777777" w:rsidR="00AC6DC2" w:rsidRPr="00A66957" w:rsidRDefault="007435D6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10D27606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7427F5" w14:textId="77777777" w:rsidR="004D6936" w:rsidRPr="00A66957" w:rsidRDefault="00D30948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129</w:t>
            </w:r>
            <w:r w:rsidR="004D693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D9BFF" w14:textId="77777777" w:rsidR="004D6936" w:rsidRPr="00A66957" w:rsidRDefault="004D6936" w:rsidP="004D6936">
            <w:pPr>
              <w:autoSpaceDE w:val="0"/>
              <w:autoSpaceDN w:val="0"/>
              <w:spacing w:before="98" w:after="0" w:line="271" w:lineRule="auto"/>
              <w:ind w:left="156" w:right="144" w:hanging="15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Закрепление правописания орфограмм, изученных в 1 классе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C6761B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DC166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E14CDB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4E4F7E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4C57D6" w14:textId="77777777" w:rsidR="004D6936" w:rsidRPr="00A66957" w:rsidRDefault="004D6936" w:rsidP="004D693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Устный опрос;</w:t>
            </w:r>
          </w:p>
        </w:tc>
      </w:tr>
      <w:tr w:rsidR="00A66957" w:rsidRPr="00A66957" w14:paraId="5EE028B3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069061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130.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DDCF07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 </w:t>
            </w:r>
            <w:commentRangeStart w:id="27"/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Итоговая комплексная работа за 1 класс</w:t>
            </w:r>
            <w:commentRangeEnd w:id="27"/>
            <w:r w:rsidR="00F0479E">
              <w:rPr>
                <w:rStyle w:val="aff8"/>
              </w:rPr>
              <w:commentReference w:id="27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5C07B3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034CB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16369F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3A5ABC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B7CA7F" w14:textId="77777777" w:rsidR="004D6936" w:rsidRPr="00A66957" w:rsidRDefault="00A66957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Письменный опрос</w:t>
            </w:r>
            <w:r w:rsidR="004D693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;</w:t>
            </w:r>
          </w:p>
        </w:tc>
      </w:tr>
      <w:tr w:rsidR="00A66957" w:rsidRPr="00A66957" w14:paraId="19900672" w14:textId="77777777" w:rsidTr="004D6936">
        <w:trPr>
          <w:trHeight w:hRule="exact" w:val="148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864E91" w14:textId="77777777" w:rsidR="004D6936" w:rsidRPr="00A66957" w:rsidRDefault="00D30948" w:rsidP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131</w:t>
            </w:r>
            <w:r w:rsidR="004D693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80EDF6" w14:textId="77777777" w:rsidR="004D6936" w:rsidRPr="00A66957" w:rsidRDefault="004D6936" w:rsidP="004D6936">
            <w:pPr>
              <w:autoSpaceDE w:val="0"/>
              <w:autoSpaceDN w:val="0"/>
              <w:spacing w:before="98" w:after="0" w:line="271" w:lineRule="auto"/>
              <w:ind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Повторение знаний о тексте и предложении. Составление краткого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рассказа по сюжетным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картинкам и наблюдениям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35D5AC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53297C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6B5995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58734F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4C70CC" w14:textId="77777777" w:rsidR="004D6936" w:rsidRPr="00A66957" w:rsidRDefault="004D6936" w:rsidP="004D693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Устный опрос;</w:t>
            </w:r>
          </w:p>
        </w:tc>
      </w:tr>
      <w:tr w:rsidR="00A66957" w:rsidRPr="00A66957" w14:paraId="6D96C058" w14:textId="77777777" w:rsidTr="004D6936">
        <w:trPr>
          <w:trHeight w:hRule="exact" w:val="148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541011" w14:textId="77777777" w:rsidR="004D6936" w:rsidRPr="00A66957" w:rsidRDefault="00D30948" w:rsidP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lastRenderedPageBreak/>
              <w:t>132</w:t>
            </w:r>
            <w:r w:rsidR="004D693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F92F0C" w14:textId="77777777" w:rsidR="004D6936" w:rsidRPr="00A66957" w:rsidRDefault="004D6936" w:rsidP="004D6936">
            <w:pPr>
              <w:autoSpaceDE w:val="0"/>
              <w:autoSpaceDN w:val="0"/>
              <w:spacing w:before="98" w:after="0" w:line="271" w:lineRule="auto"/>
              <w:ind w:right="288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Повторение знаний о тексте и предложении. Составление краткого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рассказа по сюжетным </w:t>
            </w: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картинкам и наблюдениям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8EB527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C8722F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D146D2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96C6A5" w14:textId="77777777" w:rsidR="004D6936" w:rsidRPr="00A66957" w:rsidRDefault="004D6936" w:rsidP="004D6936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4F9869" w14:textId="77777777" w:rsidR="004D6936" w:rsidRPr="00A66957" w:rsidRDefault="004D6936" w:rsidP="004D693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Устный опрос;</w:t>
            </w:r>
          </w:p>
        </w:tc>
      </w:tr>
    </w:tbl>
    <w:p w14:paraId="4B5DE5C1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284" w:right="650" w:bottom="6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6C440BA1" w14:textId="77777777" w:rsidR="00AC6DC2" w:rsidRPr="00A66957" w:rsidRDefault="00AC6DC2">
      <w:pPr>
        <w:autoSpaceDE w:val="0"/>
        <w:autoSpaceDN w:val="0"/>
        <w:spacing w:after="66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720"/>
        <w:gridCol w:w="734"/>
        <w:gridCol w:w="1620"/>
        <w:gridCol w:w="4478"/>
      </w:tblGrid>
      <w:tr w:rsidR="00AC6DC2" w:rsidRPr="00A66957" w14:paraId="64594738" w14:textId="77777777">
        <w:trPr>
          <w:trHeight w:hRule="exact" w:val="808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7F1C9F" w14:textId="77777777" w:rsidR="00AC6DC2" w:rsidRPr="00A66957" w:rsidRDefault="007435D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79C06C" w14:textId="77777777" w:rsidR="00AC6DC2" w:rsidRPr="00A66957" w:rsidRDefault="007435D6" w:rsidP="004D693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</w:t>
            </w:r>
            <w:r w:rsidR="004D6936" w:rsidRPr="00A66957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32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D7E613" w14:textId="77777777" w:rsidR="00AC6DC2" w:rsidRPr="00A66957" w:rsidRDefault="00D3094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66957">
              <w:rPr>
                <w:rFonts w:ascii="Times New Roman" w:hAnsi="Times New Roman" w:cs="Times New Roman"/>
                <w:color w:val="000000" w:themeColor="text1"/>
                <w:lang w:val="ru-RU"/>
              </w:rPr>
              <w:t>4</w:t>
            </w:r>
          </w:p>
        </w:tc>
        <w:tc>
          <w:tcPr>
            <w:tcW w:w="4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A21DAE" w14:textId="77777777" w:rsidR="00AC6DC2" w:rsidRPr="00A66957" w:rsidRDefault="00AC6DC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500E1339" w14:textId="77777777" w:rsidR="00AC6DC2" w:rsidRPr="00A66957" w:rsidRDefault="00AC6DC2">
      <w:pPr>
        <w:autoSpaceDE w:val="0"/>
        <w:autoSpaceDN w:val="0"/>
        <w:spacing w:after="0" w:line="14" w:lineRule="exact"/>
        <w:rPr>
          <w:rFonts w:ascii="Times New Roman" w:hAnsi="Times New Roman" w:cs="Times New Roman"/>
          <w:color w:val="000000" w:themeColor="text1"/>
        </w:rPr>
      </w:pPr>
    </w:p>
    <w:p w14:paraId="4704506B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</w:rPr>
        <w:sectPr w:rsidR="00AC6DC2" w:rsidRPr="00A66957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B8DE321" w14:textId="77777777" w:rsidR="00AC6DC2" w:rsidRPr="00A66957" w:rsidRDefault="00AC6DC2">
      <w:pPr>
        <w:autoSpaceDE w:val="0"/>
        <w:autoSpaceDN w:val="0"/>
        <w:spacing w:after="78" w:line="220" w:lineRule="exact"/>
        <w:rPr>
          <w:rFonts w:ascii="Times New Roman" w:hAnsi="Times New Roman" w:cs="Times New Roman"/>
          <w:color w:val="000000" w:themeColor="text1"/>
        </w:rPr>
      </w:pPr>
    </w:p>
    <w:p w14:paraId="5D4F1CB0" w14:textId="77777777" w:rsidR="00AC6DC2" w:rsidRPr="00FA227C" w:rsidRDefault="007435D6">
      <w:pPr>
        <w:autoSpaceDE w:val="0"/>
        <w:autoSpaceDN w:val="0"/>
        <w:spacing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FA227C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 xml:space="preserve">УЧЕБНО-МЕТОДИЧЕСКОЕ ОБЕСПЕЧЕНИЕ ОБРАЗОВАТЕЛЬНОГО ПРОЦЕССА </w:t>
      </w:r>
    </w:p>
    <w:p w14:paraId="3F0C7284" w14:textId="77777777" w:rsidR="00AC6DC2" w:rsidRPr="00FA227C" w:rsidRDefault="007435D6">
      <w:pPr>
        <w:autoSpaceDE w:val="0"/>
        <w:autoSpaceDN w:val="0"/>
        <w:spacing w:before="346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FA227C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ОБЯЗАТЕЛЬНЫЕ УЧЕБНЫЕ МАТЕРИАЛЫ ДЛЯ УЧЕНИКА</w:t>
      </w:r>
    </w:p>
    <w:p w14:paraId="5B91FEFA" w14:textId="77777777" w:rsidR="00AC6DC2" w:rsidRPr="00A66957" w:rsidRDefault="007435D6">
      <w:pPr>
        <w:autoSpaceDE w:val="0"/>
        <w:autoSpaceDN w:val="0"/>
        <w:spacing w:before="166" w:after="0" w:line="286" w:lineRule="auto"/>
        <w:ind w:right="2160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1.Канакина В.П.;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Горецкий В.Г. Русский язык. Учебник. 1 класс. /М.: Просвещение;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2011 г.;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2.Канакина В.П.;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Горецкий В.Г. Русский язык. Методическое пособие. 1 класс./ М.: Просвещение; 2011 г.;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3.Канакина В.П. Русский язык. Рабочая тетрадь. 1 класс. / М.: Просвещение; 2011 г.;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;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Введите свой вариант:</w:t>
      </w:r>
    </w:p>
    <w:p w14:paraId="0AEFB289" w14:textId="77777777" w:rsidR="00AC6DC2" w:rsidRPr="00A66957" w:rsidRDefault="007435D6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МЕТОДИЧЕСКИЕ МАТЕРИАЛЫ ДЛЯ УЧИТЕЛЯ</w:t>
      </w:r>
    </w:p>
    <w:p w14:paraId="28A0F2F5" w14:textId="77777777" w:rsidR="00AC6DC2" w:rsidRPr="00A66957" w:rsidRDefault="007435D6">
      <w:pPr>
        <w:autoSpaceDE w:val="0"/>
        <w:autoSpaceDN w:val="0"/>
        <w:spacing w:before="166" w:after="0" w:line="262" w:lineRule="auto"/>
        <w:ind w:right="288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1.Канакина В.П., Горецкий В.Г. Русский язык. Рабочие программы. 1-4 классы. / М.: Просвещение, 2011 г.</w:t>
      </w:r>
    </w:p>
    <w:p w14:paraId="41957BE4" w14:textId="77777777" w:rsidR="00AC6DC2" w:rsidRPr="00A66957" w:rsidRDefault="007435D6">
      <w:pPr>
        <w:autoSpaceDE w:val="0"/>
        <w:autoSpaceDN w:val="0"/>
        <w:spacing w:before="70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2.Канакина В.П. Русский язык. Тестовые задания. 1 класс. / М.: Просвещение, 2011 г.</w:t>
      </w:r>
    </w:p>
    <w:p w14:paraId="1EBEC055" w14:textId="77777777" w:rsidR="00AC6DC2" w:rsidRPr="00A66957" w:rsidRDefault="007435D6">
      <w:pPr>
        <w:autoSpaceDE w:val="0"/>
        <w:autoSpaceDN w:val="0"/>
        <w:spacing w:before="70" w:after="0" w:line="262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3.Ковригина Т.В. Русский язык: обучение грамоте (обучение письму), технологические карты, 1 класс / Издательство «Учитель»2013 год</w:t>
      </w:r>
    </w:p>
    <w:p w14:paraId="16E542F1" w14:textId="77777777" w:rsidR="00AC6DC2" w:rsidRPr="00A66957" w:rsidRDefault="007435D6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ЦИФРОВЫЕ ОБРАЗОВАТЕЛЬНЫЕ РЕСУРСЫ И РЕСУРСЫ СЕТИ ИНТЕРНЕТ</w:t>
      </w:r>
    </w:p>
    <w:p w14:paraId="7445C4A8" w14:textId="77777777" w:rsidR="00AC6DC2" w:rsidRPr="00A66957" w:rsidRDefault="007435D6">
      <w:pPr>
        <w:autoSpaceDE w:val="0"/>
        <w:autoSpaceDN w:val="0"/>
        <w:spacing w:before="166" w:after="0" w:line="271" w:lineRule="auto"/>
        <w:ind w:right="4608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https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://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infourok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.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ru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/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prezentaciya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po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russkomu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yaziku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na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temu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situaciya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obscheniya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celi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v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obschenii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-2919316.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html</w:t>
      </w:r>
    </w:p>
    <w:p w14:paraId="33964835" w14:textId="77777777" w:rsidR="00AC6DC2" w:rsidRPr="00A66957" w:rsidRDefault="007435D6">
      <w:pPr>
        <w:autoSpaceDE w:val="0"/>
        <w:autoSpaceDN w:val="0"/>
        <w:spacing w:before="406" w:after="0" w:line="262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https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://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nsportal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.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ru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/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nachalnaya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shkola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/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russkii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yazyk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/2022/02/08/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prezentatsiya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po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russkomu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yazyku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po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teme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zaglavnaya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-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>bukva</w:t>
      </w:r>
    </w:p>
    <w:p w14:paraId="275CF7BE" w14:textId="77777777" w:rsidR="00AC6DC2" w:rsidRPr="00A66957" w:rsidRDefault="00AC6DC2">
      <w:pPr>
        <w:rPr>
          <w:rFonts w:ascii="Times New Roman" w:hAnsi="Times New Roman" w:cs="Times New Roman"/>
          <w:color w:val="000000" w:themeColor="text1"/>
          <w:lang w:val="ru-RU"/>
        </w:rPr>
        <w:sectPr w:rsidR="00AC6DC2" w:rsidRPr="00A66957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498E960" w14:textId="77777777" w:rsidR="00AC6DC2" w:rsidRPr="00A66957" w:rsidRDefault="00AC6DC2">
      <w:pPr>
        <w:autoSpaceDE w:val="0"/>
        <w:autoSpaceDN w:val="0"/>
        <w:spacing w:after="78" w:line="220" w:lineRule="exact"/>
        <w:rPr>
          <w:rFonts w:ascii="Times New Roman" w:hAnsi="Times New Roman" w:cs="Times New Roman"/>
          <w:color w:val="000000" w:themeColor="text1"/>
          <w:lang w:val="ru-RU"/>
        </w:rPr>
      </w:pPr>
    </w:p>
    <w:p w14:paraId="693DC7F0" w14:textId="77777777" w:rsidR="00AC6DC2" w:rsidRPr="00A66957" w:rsidRDefault="007435D6">
      <w:pPr>
        <w:autoSpaceDE w:val="0"/>
        <w:autoSpaceDN w:val="0"/>
        <w:spacing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МАТЕРИАЛЬНО-ТЕХНИЧЕСКОЕ ОБЕСПЕЧЕНИЕ ОБРАЗОВАТЕЛЬНОГО ПРОЦЕССА</w:t>
      </w:r>
    </w:p>
    <w:p w14:paraId="022C27A5" w14:textId="77777777" w:rsidR="00AC6DC2" w:rsidRPr="00A66957" w:rsidRDefault="007435D6">
      <w:pPr>
        <w:autoSpaceDE w:val="0"/>
        <w:autoSpaceDN w:val="0"/>
        <w:spacing w:before="346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УЧЕБНОЕ ОБОРУДОВАНИЕ</w:t>
      </w:r>
    </w:p>
    <w:p w14:paraId="72F9962B" w14:textId="77777777" w:rsidR="00AC6DC2" w:rsidRPr="00A66957" w:rsidRDefault="007435D6">
      <w:pPr>
        <w:autoSpaceDE w:val="0"/>
        <w:autoSpaceDN w:val="0"/>
        <w:spacing w:before="166" w:after="0" w:line="271" w:lineRule="auto"/>
        <w:ind w:right="8928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Классная доска.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="00D30948"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Компьютер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. </w:t>
      </w:r>
      <w:r w:rsidRPr="00A66957">
        <w:rPr>
          <w:rFonts w:ascii="Times New Roman" w:hAnsi="Times New Roman" w:cs="Times New Roman"/>
          <w:color w:val="000000" w:themeColor="text1"/>
          <w:lang w:val="ru-RU"/>
        </w:rPr>
        <w:br/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Проектор</w:t>
      </w:r>
    </w:p>
    <w:p w14:paraId="6C02D66C" w14:textId="77777777" w:rsidR="00AC6DC2" w:rsidRPr="00A66957" w:rsidRDefault="007435D6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A66957">
        <w:rPr>
          <w:rFonts w:ascii="Times New Roman" w:eastAsia="Times New Roman" w:hAnsi="Times New Roman" w:cs="Times New Roman"/>
          <w:b/>
          <w:color w:val="000000" w:themeColor="text1"/>
          <w:sz w:val="24"/>
          <w:lang w:val="ru-RU"/>
        </w:rPr>
        <w:t>ОБОРУДОВАНИЕ ДЛЯ ПРОВЕДЕНИЯ ПРАКТИЧЕСКИХ РАБОТ</w:t>
      </w:r>
    </w:p>
    <w:p w14:paraId="43E8E63E" w14:textId="77777777" w:rsidR="00AC6DC2" w:rsidRPr="00FA227C" w:rsidRDefault="007435D6" w:rsidP="00A66957">
      <w:pPr>
        <w:autoSpaceDE w:val="0"/>
        <w:autoSpaceDN w:val="0"/>
        <w:spacing w:before="166" w:after="0" w:line="271" w:lineRule="auto"/>
        <w:ind w:right="8928"/>
        <w:rPr>
          <w:rFonts w:ascii="Times New Roman" w:hAnsi="Times New Roman" w:cs="Times New Roman"/>
          <w:color w:val="000000" w:themeColor="text1"/>
          <w:lang w:val="ru-RU"/>
        </w:rPr>
        <w:sectPr w:rsidR="00AC6DC2" w:rsidRPr="00FA227C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 w:rsidRPr="00C41BD8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 xml:space="preserve">Классная доска. </w:t>
      </w:r>
      <w:r w:rsidRPr="00C41BD8">
        <w:rPr>
          <w:rFonts w:ascii="Times New Roman" w:hAnsi="Times New Roman" w:cs="Times New Roman"/>
          <w:color w:val="000000" w:themeColor="text1"/>
          <w:lang w:val="ru-RU"/>
        </w:rPr>
        <w:br/>
      </w:r>
      <w:r w:rsidR="00D30948" w:rsidRPr="00A66957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Компьютер</w:t>
      </w:r>
      <w:r w:rsidRPr="00A66957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. </w:t>
      </w:r>
      <w:r w:rsidRPr="00A66957">
        <w:rPr>
          <w:rFonts w:ascii="Times New Roman" w:hAnsi="Times New Roman" w:cs="Times New Roman"/>
          <w:color w:val="000000" w:themeColor="text1"/>
        </w:rPr>
        <w:br/>
      </w:r>
      <w:r w:rsidR="00FA227C">
        <w:rPr>
          <w:rFonts w:ascii="Times New Roman" w:eastAsia="Times New Roman" w:hAnsi="Times New Roman" w:cs="Times New Roman"/>
          <w:color w:val="000000" w:themeColor="text1"/>
          <w:sz w:val="24"/>
        </w:rPr>
        <w:t>Проекто</w:t>
      </w:r>
      <w:r w:rsidR="00FA227C">
        <w:rPr>
          <w:rFonts w:ascii="Times New Roman" w:eastAsia="Times New Roman" w:hAnsi="Times New Roman" w:cs="Times New Roman"/>
          <w:color w:val="000000" w:themeColor="text1"/>
          <w:sz w:val="24"/>
          <w:lang w:val="ru-RU"/>
        </w:rPr>
        <w:t>р</w:t>
      </w:r>
    </w:p>
    <w:p w14:paraId="58D5BFD9" w14:textId="77777777" w:rsidR="007435D6" w:rsidRPr="00A66957" w:rsidRDefault="007435D6">
      <w:pPr>
        <w:rPr>
          <w:rFonts w:ascii="Times New Roman" w:hAnsi="Times New Roman" w:cs="Times New Roman"/>
          <w:color w:val="000000" w:themeColor="text1"/>
        </w:rPr>
      </w:pPr>
    </w:p>
    <w:sectPr w:rsidR="007435D6" w:rsidRPr="00A66957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Сацита" w:date="2011-01-01T03:59:00Z" w:initials="С">
    <w:p w14:paraId="5714E305" w14:textId="77777777" w:rsidR="00FA227C" w:rsidRDefault="00FA227C" w:rsidP="00FA227C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rStyle w:val="aff8"/>
        </w:rPr>
        <w:annotationRef/>
      </w:r>
      <w:r>
        <w:rPr>
          <w:lang w:val="ru-RU"/>
        </w:rPr>
        <w:t>Текущий контроль;</w:t>
      </w:r>
    </w:p>
    <w:p w14:paraId="57561B38" w14:textId="77777777" w:rsidR="00FA227C" w:rsidRPr="009C3A35" w:rsidRDefault="00FA227C" w:rsidP="00FA227C">
      <w:pPr>
        <w:pStyle w:val="aff9"/>
        <w:rPr>
          <w:lang w:val="ru-RU"/>
        </w:rPr>
      </w:pPr>
      <w:r>
        <w:rPr>
          <w:lang w:val="ru-RU"/>
        </w:rPr>
        <w:t>Промежуточный контроль;</w:t>
      </w:r>
    </w:p>
    <w:p w14:paraId="1D5F1C78" w14:textId="77777777" w:rsidR="00FA227C" w:rsidRPr="00FA227C" w:rsidRDefault="00FA227C">
      <w:pPr>
        <w:pStyle w:val="aff9"/>
        <w:rPr>
          <w:lang w:val="ru-RU"/>
        </w:rPr>
      </w:pPr>
    </w:p>
  </w:comment>
  <w:comment w:id="2" w:author="Сацита" w:date="2011-01-01T03:59:00Z" w:initials="С">
    <w:p w14:paraId="64D3FB5D" w14:textId="77777777" w:rsidR="00FA227C" w:rsidRPr="00517DB9" w:rsidRDefault="00FA227C" w:rsidP="00FA227C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Устный опрос (одна из форм контроля) может строиться как беседа (учебный диалог) и как рассказ или сообщение о наблюдении или опыте (монологическая форма устного ответа). Для оценивания устного ответа необходимо определить критериальную составляющую. Критерии устного ответа вырабатываются в совместной деятельности педагога и обучающегося, в 1-м классе критерии предлагает учитель, привлекая к обсуждению учащихся.</w:t>
      </w:r>
    </w:p>
    <w:p w14:paraId="335EFB79" w14:textId="77777777" w:rsidR="00FA227C" w:rsidRPr="00FA227C" w:rsidRDefault="00FA227C">
      <w:pPr>
        <w:pStyle w:val="aff9"/>
        <w:rPr>
          <w:lang w:val="ru-RU"/>
        </w:rPr>
      </w:pPr>
    </w:p>
  </w:comment>
  <w:comment w:id="3" w:author="Сацита" w:date="2011-01-01T03:59:00Z" w:initials="С">
    <w:p w14:paraId="5DE21EE2" w14:textId="77777777" w:rsidR="00FA227C" w:rsidRPr="000B344F" w:rsidRDefault="00FA227C" w:rsidP="00FA227C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46C79A58" w14:textId="77777777" w:rsidR="00FA227C" w:rsidRPr="00FA227C" w:rsidRDefault="00FA227C">
      <w:pPr>
        <w:pStyle w:val="aff9"/>
        <w:rPr>
          <w:lang w:val="ru-RU"/>
        </w:rPr>
      </w:pPr>
    </w:p>
  </w:comment>
  <w:comment w:id="4" w:author="Сацита" w:date="2011-01-01T04:00:00Z" w:initials="С">
    <w:p w14:paraId="7278FE6D" w14:textId="77777777" w:rsidR="00FA227C" w:rsidRPr="000B344F" w:rsidRDefault="00FA227C" w:rsidP="00FA227C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26C5A159" w14:textId="77777777" w:rsidR="00FA227C" w:rsidRPr="00FA227C" w:rsidRDefault="00FA227C">
      <w:pPr>
        <w:pStyle w:val="aff9"/>
        <w:rPr>
          <w:lang w:val="ru-RU"/>
        </w:rPr>
      </w:pPr>
    </w:p>
  </w:comment>
  <w:comment w:id="5" w:author="Сацита" w:date="2011-01-01T04:26:00Z" w:initials="С">
    <w:p w14:paraId="06CB8FA7" w14:textId="77777777" w:rsidR="00CF021F" w:rsidRPr="00E440E3" w:rsidRDefault="00CF021F" w:rsidP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Предварительная диагностика знаний, умений и универсальных учебных действий, связанных с предстоящей деятельностью.</w:t>
      </w:r>
    </w:p>
    <w:p w14:paraId="4A52B59C" w14:textId="77777777" w:rsidR="00CF021F" w:rsidRPr="00CF021F" w:rsidRDefault="00CF021F">
      <w:pPr>
        <w:pStyle w:val="aff9"/>
        <w:rPr>
          <w:lang w:val="ru-RU"/>
        </w:rPr>
      </w:pPr>
    </w:p>
  </w:comment>
  <w:comment w:id="6" w:author="Сацита" w:date="2011-01-01T04:27:00Z" w:initials="С">
    <w:p w14:paraId="620E077F" w14:textId="77777777" w:rsidR="00CF021F" w:rsidRPr="000B344F" w:rsidRDefault="00CF021F" w:rsidP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4F428D92" w14:textId="77777777" w:rsidR="00CF021F" w:rsidRPr="00693E12" w:rsidRDefault="00CF021F" w:rsidP="00CF021F">
      <w:pPr>
        <w:pStyle w:val="aff9"/>
        <w:rPr>
          <w:lang w:val="ru-RU"/>
        </w:rPr>
      </w:pPr>
    </w:p>
    <w:p w14:paraId="473DEC3C" w14:textId="77777777" w:rsidR="00CF021F" w:rsidRPr="00CF021F" w:rsidRDefault="00CF021F">
      <w:pPr>
        <w:pStyle w:val="aff9"/>
        <w:rPr>
          <w:lang w:val="ru-RU"/>
        </w:rPr>
      </w:pPr>
    </w:p>
  </w:comment>
  <w:comment w:id="7" w:author="Сацита" w:date="2011-01-01T04:27:00Z" w:initials="С">
    <w:p w14:paraId="2D9C9D9A" w14:textId="77777777" w:rsidR="00CF021F" w:rsidRPr="000B344F" w:rsidRDefault="00CF021F" w:rsidP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6C56F4AF" w14:textId="77777777" w:rsidR="00CF021F" w:rsidRPr="00693E12" w:rsidRDefault="00CF021F" w:rsidP="00CF021F">
      <w:pPr>
        <w:pStyle w:val="aff9"/>
        <w:rPr>
          <w:lang w:val="ru-RU"/>
        </w:rPr>
      </w:pPr>
    </w:p>
    <w:p w14:paraId="5EF5D250" w14:textId="77777777" w:rsidR="00CF021F" w:rsidRPr="00CF021F" w:rsidRDefault="00CF021F">
      <w:pPr>
        <w:pStyle w:val="aff9"/>
        <w:rPr>
          <w:lang w:val="ru-RU"/>
        </w:rPr>
      </w:pPr>
    </w:p>
  </w:comment>
  <w:comment w:id="8" w:author="Сацита" w:date="2011-01-01T04:29:00Z" w:initials="С">
    <w:p w14:paraId="179220E8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9" w:author="Сацита" w:date="2011-01-01T04:30:00Z" w:initials="С">
    <w:p w14:paraId="5C050F97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10" w:author="Сацита" w:date="2011-01-01T04:32:00Z" w:initials="С">
    <w:p w14:paraId="4933ED3F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11" w:author="Сацита" w:date="2011-01-01T04:39:00Z" w:initials="С">
    <w:p w14:paraId="6821581C" w14:textId="77777777" w:rsidR="00F0479E" w:rsidRPr="00F0479E" w:rsidRDefault="00F0479E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Диагностика знаний, умений и универсальных учебных действий.</w:t>
      </w:r>
    </w:p>
  </w:comment>
  <w:comment w:id="12" w:author="Сацита" w:date="2011-01-01T04:30:00Z" w:initials="С">
    <w:p w14:paraId="623E1C49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13" w:author="Сацита" w:date="2011-01-01T04:30:00Z" w:initials="С">
    <w:p w14:paraId="03D00EDD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14" w:author="Сацита" w:date="2011-01-01T04:31:00Z" w:initials="С">
    <w:p w14:paraId="5FD6EECD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15" w:author="Сацита" w:date="2011-01-01T04:31:00Z" w:initials="С">
    <w:p w14:paraId="5394295B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16" w:author="Сацита" w:date="2011-01-01T04:33:00Z" w:initials="С">
    <w:p w14:paraId="76035DB3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17" w:author="Сацита" w:date="2011-01-01T04:33:00Z" w:initials="С">
    <w:p w14:paraId="7A2E8D77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18" w:author="Сацита" w:date="2011-01-01T04:33:00Z" w:initials="С">
    <w:p w14:paraId="66F60EBB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19" w:author="Сацита" w:date="2011-01-01T04:33:00Z" w:initials="С">
    <w:p w14:paraId="08A0098F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20" w:author="Сацита" w:date="2011-01-01T04:34:00Z" w:initials="С">
    <w:p w14:paraId="7E9B5C75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21" w:author="Сацита" w:date="2011-01-01T04:33:00Z" w:initials="С">
    <w:p w14:paraId="2936E679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22" w:author="Сацита" w:date="2011-01-01T04:34:00Z" w:initials="С">
    <w:p w14:paraId="3A346E13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23" w:author="Сацита" w:date="2011-01-01T04:35:00Z" w:initials="С">
    <w:p w14:paraId="086F98A3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24" w:author="Сацита" w:date="2011-01-01T04:34:00Z" w:initials="С">
    <w:p w14:paraId="3C3F4E80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25" w:author="Сацита" w:date="2011-01-01T04:38:00Z" w:initials="С">
    <w:p w14:paraId="63B3618F" w14:textId="77777777" w:rsidR="00F0479E" w:rsidRPr="009C3A35" w:rsidRDefault="00F0479E" w:rsidP="00F0479E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Диагностика знаний, умений и универсальных учебных действий.</w:t>
      </w:r>
    </w:p>
    <w:p w14:paraId="73B29BB7" w14:textId="77777777" w:rsidR="00F0479E" w:rsidRPr="00F0479E" w:rsidRDefault="00F0479E">
      <w:pPr>
        <w:pStyle w:val="aff9"/>
        <w:rPr>
          <w:lang w:val="ru-RU"/>
        </w:rPr>
      </w:pPr>
    </w:p>
  </w:comment>
  <w:comment w:id="26" w:author="Сацита" w:date="2011-01-01T04:35:00Z" w:initials="С">
    <w:p w14:paraId="260CA37C" w14:textId="77777777" w:rsidR="00CF021F" w:rsidRPr="00CF021F" w:rsidRDefault="00CF021F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27" w:author="Сацита" w:date="2011-01-01T04:37:00Z" w:initials="С">
    <w:p w14:paraId="4DE88405" w14:textId="77777777" w:rsidR="00F0479E" w:rsidRPr="00F0479E" w:rsidRDefault="00F0479E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Диагностика знаний, умений и универсальных учебных действий.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D5F1C78" w15:done="0"/>
  <w15:commentEx w15:paraId="335EFB79" w15:done="0"/>
  <w15:commentEx w15:paraId="46C79A58" w15:done="0"/>
  <w15:commentEx w15:paraId="26C5A159" w15:done="0"/>
  <w15:commentEx w15:paraId="4A52B59C" w15:done="0"/>
  <w15:commentEx w15:paraId="473DEC3C" w15:done="0"/>
  <w15:commentEx w15:paraId="5EF5D250" w15:done="0"/>
  <w15:commentEx w15:paraId="179220E8" w15:done="0"/>
  <w15:commentEx w15:paraId="5C050F97" w15:done="0"/>
  <w15:commentEx w15:paraId="4933ED3F" w15:done="0"/>
  <w15:commentEx w15:paraId="6821581C" w15:done="0"/>
  <w15:commentEx w15:paraId="623E1C49" w15:done="0"/>
  <w15:commentEx w15:paraId="03D00EDD" w15:done="0"/>
  <w15:commentEx w15:paraId="5FD6EECD" w15:done="0"/>
  <w15:commentEx w15:paraId="5394295B" w15:done="0"/>
  <w15:commentEx w15:paraId="76035DB3" w15:done="0"/>
  <w15:commentEx w15:paraId="7A2E8D77" w15:done="0"/>
  <w15:commentEx w15:paraId="66F60EBB" w15:done="0"/>
  <w15:commentEx w15:paraId="08A0098F" w15:done="0"/>
  <w15:commentEx w15:paraId="7E9B5C75" w15:done="0"/>
  <w15:commentEx w15:paraId="2936E679" w15:done="0"/>
  <w15:commentEx w15:paraId="3A346E13" w15:done="0"/>
  <w15:commentEx w15:paraId="086F98A3" w15:done="0"/>
  <w15:commentEx w15:paraId="3C3F4E80" w15:done="0"/>
  <w15:commentEx w15:paraId="73B29BB7" w15:done="0"/>
  <w15:commentEx w15:paraId="260CA37C" w15:done="0"/>
  <w15:commentEx w15:paraId="4DE8840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Сацита">
    <w15:presenceInfo w15:providerId="None" w15:userId="Сацит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00B23"/>
    <w:rsid w:val="00034616"/>
    <w:rsid w:val="0006063C"/>
    <w:rsid w:val="000A520E"/>
    <w:rsid w:val="0015074B"/>
    <w:rsid w:val="0018362A"/>
    <w:rsid w:val="0029639D"/>
    <w:rsid w:val="00326F90"/>
    <w:rsid w:val="003A49F6"/>
    <w:rsid w:val="00460B2E"/>
    <w:rsid w:val="004C39B1"/>
    <w:rsid w:val="004D6936"/>
    <w:rsid w:val="004F2770"/>
    <w:rsid w:val="00637E70"/>
    <w:rsid w:val="0066176B"/>
    <w:rsid w:val="006C7C89"/>
    <w:rsid w:val="007435D6"/>
    <w:rsid w:val="00780B29"/>
    <w:rsid w:val="00947820"/>
    <w:rsid w:val="00A66957"/>
    <w:rsid w:val="00AA1D8D"/>
    <w:rsid w:val="00AC6DC2"/>
    <w:rsid w:val="00B06B4B"/>
    <w:rsid w:val="00B47730"/>
    <w:rsid w:val="00BD2127"/>
    <w:rsid w:val="00C41BD8"/>
    <w:rsid w:val="00CB0664"/>
    <w:rsid w:val="00CF021F"/>
    <w:rsid w:val="00D1471F"/>
    <w:rsid w:val="00D30948"/>
    <w:rsid w:val="00D53121"/>
    <w:rsid w:val="00DE0D11"/>
    <w:rsid w:val="00F0479E"/>
    <w:rsid w:val="00F75FB0"/>
    <w:rsid w:val="00FA227C"/>
    <w:rsid w:val="00FC693F"/>
    <w:rsid w:val="00FD3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EBB5CE"/>
  <w14:defaultImageDpi w14:val="300"/>
  <w15:docId w15:val="{BD4E198F-0778-4604-8B07-334ED147A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annotation reference"/>
    <w:basedOn w:val="a2"/>
    <w:uiPriority w:val="99"/>
    <w:semiHidden/>
    <w:unhideWhenUsed/>
    <w:rsid w:val="00FA227C"/>
    <w:rPr>
      <w:sz w:val="16"/>
      <w:szCs w:val="16"/>
    </w:rPr>
  </w:style>
  <w:style w:type="paragraph" w:styleId="aff9">
    <w:name w:val="annotation text"/>
    <w:basedOn w:val="a1"/>
    <w:link w:val="affa"/>
    <w:uiPriority w:val="99"/>
    <w:semiHidden/>
    <w:unhideWhenUsed/>
    <w:rsid w:val="00FA227C"/>
    <w:pPr>
      <w:spacing w:line="240" w:lineRule="auto"/>
    </w:pPr>
    <w:rPr>
      <w:sz w:val="20"/>
      <w:szCs w:val="20"/>
    </w:rPr>
  </w:style>
  <w:style w:type="character" w:customStyle="1" w:styleId="affa">
    <w:name w:val="Текст примечания Знак"/>
    <w:basedOn w:val="a2"/>
    <w:link w:val="aff9"/>
    <w:uiPriority w:val="99"/>
    <w:semiHidden/>
    <w:rsid w:val="00FA227C"/>
    <w:rPr>
      <w:sz w:val="20"/>
      <w:szCs w:val="20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FA227C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FA227C"/>
    <w:rPr>
      <w:b/>
      <w:bCs/>
      <w:sz w:val="20"/>
      <w:szCs w:val="20"/>
    </w:rPr>
  </w:style>
  <w:style w:type="paragraph" w:styleId="affd">
    <w:name w:val="Balloon Text"/>
    <w:basedOn w:val="a1"/>
    <w:link w:val="affe"/>
    <w:uiPriority w:val="99"/>
    <w:semiHidden/>
    <w:unhideWhenUsed/>
    <w:rsid w:val="00FA22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e">
    <w:name w:val="Текст выноски Знак"/>
    <w:basedOn w:val="a2"/>
    <w:link w:val="affd"/>
    <w:uiPriority w:val="99"/>
    <w:semiHidden/>
    <w:rsid w:val="00FA22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9B63CA7-962C-4C0B-8A4A-75D023787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40</Pages>
  <Words>9306</Words>
  <Characters>53046</Characters>
  <Application>Microsoft Office Word</Application>
  <DocSecurity>0</DocSecurity>
  <Lines>442</Lines>
  <Paragraphs>124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62228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пису</cp:lastModifiedBy>
  <cp:revision>19</cp:revision>
  <dcterms:created xsi:type="dcterms:W3CDTF">2013-12-23T23:15:00Z</dcterms:created>
  <dcterms:modified xsi:type="dcterms:W3CDTF">2022-09-17T08:40:00Z</dcterms:modified>
  <cp:category/>
</cp:coreProperties>
</file>